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327A0B84" w:rsidR="00BF7F06" w:rsidRPr="002B07BC" w:rsidRDefault="00423B74" w:rsidP="009E4AB7">
      <w:pPr>
        <w:rPr>
          <w:rFonts w:ascii="Calibri" w:hAnsi="Calibri" w:cs="Calibri"/>
          <w:b/>
          <w:bCs/>
        </w:rPr>
      </w:pPr>
      <w:r w:rsidRPr="002B07BC">
        <w:rPr>
          <w:rFonts w:ascii="Calibri" w:hAnsi="Calibri" w:cs="Calibri"/>
          <w:b/>
          <w:bCs/>
        </w:rPr>
        <w:t>Smile</w:t>
      </w:r>
    </w:p>
    <w:p w14:paraId="2CDC2AFF" w14:textId="67BF5DB6" w:rsidR="007A6325" w:rsidRPr="002B07BC" w:rsidRDefault="00722C38" w:rsidP="009E4AB7">
      <w:pPr>
        <w:rPr>
          <w:rFonts w:ascii="Calibri" w:hAnsi="Calibri" w:cs="Calibri"/>
          <w:b/>
          <w:bCs/>
        </w:rPr>
      </w:pPr>
      <w:r w:rsidRPr="002B07BC">
        <w:rPr>
          <w:rFonts w:ascii="Calibri" w:hAnsi="Calibri" w:cs="Calibri"/>
          <w:b/>
          <w:bCs/>
        </w:rPr>
        <w:t xml:space="preserve">Spirit Over Strength </w:t>
      </w:r>
      <w:r w:rsidR="00C01D01" w:rsidRPr="002B07BC">
        <w:rPr>
          <w:rFonts w:ascii="Calibri" w:hAnsi="Calibri" w:cs="Calibri"/>
          <w:b/>
          <w:bCs/>
        </w:rPr>
        <w:t>(</w:t>
      </w:r>
      <w:r w:rsidR="00AB12C5" w:rsidRPr="002B07BC">
        <w:rPr>
          <w:rFonts w:ascii="Calibri" w:hAnsi="Calibri" w:cs="Calibri"/>
          <w:b/>
          <w:bCs/>
        </w:rPr>
        <w:t xml:space="preserve">Part </w:t>
      </w:r>
      <w:r w:rsidRPr="002B07BC">
        <w:rPr>
          <w:rFonts w:ascii="Calibri" w:hAnsi="Calibri" w:cs="Calibri"/>
          <w:b/>
          <w:bCs/>
        </w:rPr>
        <w:t xml:space="preserve">2 </w:t>
      </w:r>
      <w:r w:rsidR="00C01D01" w:rsidRPr="002B07BC">
        <w:rPr>
          <w:rFonts w:ascii="Calibri" w:hAnsi="Calibri" w:cs="Calibri"/>
          <w:b/>
          <w:bCs/>
        </w:rPr>
        <w:t xml:space="preserve">of </w:t>
      </w:r>
      <w:r w:rsidR="00423B74" w:rsidRPr="002B07BC">
        <w:rPr>
          <w:rFonts w:ascii="Calibri" w:hAnsi="Calibri" w:cs="Calibri"/>
          <w:b/>
          <w:bCs/>
        </w:rPr>
        <w:t>4</w:t>
      </w:r>
      <w:r w:rsidR="00C01D01" w:rsidRPr="002B07BC">
        <w:rPr>
          <w:rFonts w:ascii="Calibri" w:hAnsi="Calibri" w:cs="Calibri"/>
          <w:b/>
          <w:bCs/>
        </w:rPr>
        <w:t>)</w:t>
      </w:r>
    </w:p>
    <w:p w14:paraId="156A3DE0" w14:textId="3645BCB2" w:rsidR="007A6325" w:rsidRPr="002B07BC" w:rsidRDefault="00722C38" w:rsidP="009E4AB7">
      <w:pPr>
        <w:rPr>
          <w:rFonts w:ascii="Calibri" w:hAnsi="Calibri" w:cs="Calibri"/>
          <w:b/>
          <w:bCs/>
        </w:rPr>
      </w:pPr>
      <w:r w:rsidRPr="002B07BC">
        <w:rPr>
          <w:rFonts w:ascii="Calibri" w:hAnsi="Calibri" w:cs="Calibri"/>
          <w:b/>
          <w:bCs/>
        </w:rPr>
        <w:t>Zechariah 4:6-7</w:t>
      </w:r>
    </w:p>
    <w:p w14:paraId="27D4678F" w14:textId="77777777" w:rsidR="007A6325" w:rsidRPr="002B07BC" w:rsidRDefault="009E4AB7" w:rsidP="009E4AB7">
      <w:pPr>
        <w:rPr>
          <w:rFonts w:ascii="Calibri" w:hAnsi="Calibri" w:cs="Calibri"/>
          <w:b/>
          <w:bCs/>
        </w:rPr>
      </w:pPr>
      <w:r w:rsidRPr="002B07BC">
        <w:rPr>
          <w:rFonts w:ascii="Calibri" w:hAnsi="Calibri" w:cs="Calibri"/>
          <w:b/>
          <w:bCs/>
        </w:rPr>
        <w:t>Pastor Ryan He</w:t>
      </w:r>
      <w:r w:rsidR="00F36CB1" w:rsidRPr="002B07BC">
        <w:rPr>
          <w:rFonts w:ascii="Calibri" w:hAnsi="Calibri" w:cs="Calibri"/>
          <w:b/>
          <w:bCs/>
        </w:rPr>
        <w:t>ll</w:t>
      </w:r>
      <w:r w:rsidRPr="002B07BC">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6CCCBDF" w14:textId="7A822180" w:rsidR="00722C38" w:rsidRPr="00722C38" w:rsidRDefault="00722C38" w:rsidP="00722C38">
      <w:pPr>
        <w:spacing w:line="276" w:lineRule="auto"/>
        <w:rPr>
          <w:rFonts w:ascii="Calibri" w:hAnsi="Calibri"/>
        </w:rPr>
      </w:pPr>
      <w:r w:rsidRPr="00722C38">
        <w:rPr>
          <w:rFonts w:ascii="Calibri" w:hAnsi="Calibri"/>
        </w:rPr>
        <w:t>Do you know what it's like to have unattained goals</w:t>
      </w:r>
      <w:r w:rsidR="002B07BC">
        <w:rPr>
          <w:rFonts w:ascii="Calibri" w:hAnsi="Calibri"/>
        </w:rPr>
        <w:t xml:space="preserve">, </w:t>
      </w:r>
      <w:r w:rsidRPr="00722C38">
        <w:rPr>
          <w:rFonts w:ascii="Calibri" w:hAnsi="Calibri"/>
        </w:rPr>
        <w:t xml:space="preserve">unfinished </w:t>
      </w:r>
      <w:proofErr w:type="gramStart"/>
      <w:r w:rsidRPr="00722C38">
        <w:rPr>
          <w:rFonts w:ascii="Calibri" w:hAnsi="Calibri"/>
        </w:rPr>
        <w:t>projects</w:t>
      </w:r>
      <w:proofErr w:type="gramEnd"/>
      <w:r w:rsidRPr="00722C38">
        <w:rPr>
          <w:rFonts w:ascii="Calibri" w:hAnsi="Calibri"/>
        </w:rPr>
        <w:t xml:space="preserve"> or dormant dreams? Have you ever gotten tired in the journey? Maybe you're tired of doing the right thing. Maybe you're tired of</w:t>
      </w:r>
      <w:r w:rsidR="00011534">
        <w:rPr>
          <w:rFonts w:ascii="Calibri" w:hAnsi="Calibri"/>
        </w:rPr>
        <w:t xml:space="preserve"> </w:t>
      </w:r>
      <w:r w:rsidRPr="00722C38">
        <w:rPr>
          <w:rFonts w:ascii="Calibri" w:hAnsi="Calibri"/>
        </w:rPr>
        <w:t xml:space="preserve">even being married. You're tired of working so hard. You're tired of praying for the breakthrough and not seeing the results that you had hoped for. You're tired of being sick. You're tired of not getting what you want. If you've ever felt these things, you're going to love today what we're going to look at from Zechariah 4. </w:t>
      </w:r>
    </w:p>
    <w:p w14:paraId="69B606B2" w14:textId="77777777" w:rsidR="00722C38" w:rsidRPr="00722C38" w:rsidRDefault="00722C38" w:rsidP="00722C38">
      <w:pPr>
        <w:spacing w:line="276" w:lineRule="auto"/>
        <w:rPr>
          <w:rFonts w:ascii="Calibri" w:hAnsi="Calibri"/>
        </w:rPr>
      </w:pPr>
    </w:p>
    <w:p w14:paraId="072BCEF5" w14:textId="77777777" w:rsidR="00722C38" w:rsidRPr="00722C38" w:rsidRDefault="00722C38" w:rsidP="00722C38">
      <w:pPr>
        <w:spacing w:line="276" w:lineRule="auto"/>
        <w:rPr>
          <w:rFonts w:ascii="Calibri" w:hAnsi="Calibri"/>
        </w:rPr>
      </w:pPr>
      <w:r w:rsidRPr="00722C38">
        <w:rPr>
          <w:rFonts w:ascii="Calibri" w:hAnsi="Calibri"/>
        </w:rPr>
        <w:t xml:space="preserve">I want you to open your Bibles today to chapter 4 of that minor prophet. It's the second to last book of the Old Testament Zechariah. A lot of us don't even know how to spell Zechariah. It's a book of the Bible and it's not read very much. But God has a great word to say to us today about spirit over strength. </w:t>
      </w:r>
    </w:p>
    <w:p w14:paraId="36AF3CE2" w14:textId="77777777" w:rsidR="00722C38" w:rsidRPr="00722C38" w:rsidRDefault="00722C38" w:rsidP="00722C38">
      <w:pPr>
        <w:spacing w:line="276" w:lineRule="auto"/>
        <w:rPr>
          <w:rFonts w:ascii="Calibri" w:hAnsi="Calibri"/>
        </w:rPr>
      </w:pPr>
    </w:p>
    <w:p w14:paraId="7BBF868F" w14:textId="76483FA7" w:rsidR="00722C38" w:rsidRPr="00722C38" w:rsidRDefault="00722C38" w:rsidP="00722C38">
      <w:pPr>
        <w:spacing w:line="276" w:lineRule="auto"/>
        <w:rPr>
          <w:rFonts w:ascii="Calibri" w:hAnsi="Calibri"/>
        </w:rPr>
      </w:pPr>
      <w:r w:rsidRPr="00722C38">
        <w:rPr>
          <w:rFonts w:ascii="Calibri" w:hAnsi="Calibri"/>
        </w:rPr>
        <w:t xml:space="preserve">To give you a little background of what's going on here in the book of Zechariah, Solomon's temple (the great edifice, the crowning achievement of King David in laying the plans and Solomon in building it) was desecrated. It was destroyed by King Nebuchadnezzar. King Nebuchadnezzar took the brightest, most educated, most sophisticated leaders in Israel all back to Babylon. Now the people of God, the Israelites, have been in Babylonian captivity for 70 years. The Babylonian Empire is defeated. The Persian Empire takes over. The Persian king says, “I’m going to let the Jewish people go back to their homeland. They like Jerusalem. They want to rebuild their temple. Good for them.” Nehemiah goes and rebuilds the walls around the city of Jerusalem. But after that, the people are like, “We got the walls up, but we need the house of God. We need the house of worship. We don't have a place to gather anymore.” The people begin to make plans to rebuild the Second Temple. </w:t>
      </w:r>
    </w:p>
    <w:p w14:paraId="7D9A21B1" w14:textId="77777777" w:rsidR="00722C38" w:rsidRPr="00722C38" w:rsidRDefault="00722C38" w:rsidP="00722C38">
      <w:pPr>
        <w:spacing w:line="276" w:lineRule="auto"/>
        <w:rPr>
          <w:rFonts w:ascii="Calibri" w:hAnsi="Calibri"/>
        </w:rPr>
      </w:pPr>
    </w:p>
    <w:p w14:paraId="1D0B8C59" w14:textId="26005A19" w:rsidR="00722C38" w:rsidRPr="00722C38" w:rsidRDefault="00722C38" w:rsidP="00722C38">
      <w:pPr>
        <w:spacing w:line="276" w:lineRule="auto"/>
        <w:rPr>
          <w:rFonts w:ascii="Calibri" w:hAnsi="Calibri"/>
        </w:rPr>
      </w:pPr>
      <w:r w:rsidRPr="00722C38">
        <w:rPr>
          <w:rFonts w:ascii="Calibri" w:hAnsi="Calibri"/>
        </w:rPr>
        <w:t xml:space="preserve">The governor of Jerusalem is named Zerubbabel. He starts rebuilding the temple. But the enemy peoples that had taken over the city of Jerusalem during the captivity years didn't like it. They didn't want the Jewish people to have the house of worship. They didn't want the city of Jerusalem to be reestablished because it was a threat. They did everything that they could possibly do to hinder the development and the building of the Second Temple. Zerubbabel gives it a shot. He gets the project going. He has the blessing of the Persian king. But because of some political problems that come up, the building of the temple is halted. Now it's been something like 15 years. It's just been this pile of rubble. </w:t>
      </w:r>
    </w:p>
    <w:p w14:paraId="5F13EE59" w14:textId="77777777" w:rsidR="00722C38" w:rsidRPr="00722C38" w:rsidRDefault="00722C38" w:rsidP="00722C38">
      <w:pPr>
        <w:spacing w:line="276" w:lineRule="auto"/>
        <w:rPr>
          <w:rFonts w:ascii="Calibri" w:hAnsi="Calibri"/>
        </w:rPr>
      </w:pPr>
    </w:p>
    <w:p w14:paraId="1AABB921" w14:textId="434F02B7" w:rsidR="00722C38" w:rsidRPr="00722C38" w:rsidRDefault="00722C38" w:rsidP="00722C38">
      <w:pPr>
        <w:spacing w:line="276" w:lineRule="auto"/>
        <w:rPr>
          <w:rFonts w:ascii="Calibri" w:hAnsi="Calibri"/>
        </w:rPr>
      </w:pPr>
      <w:r w:rsidRPr="00722C38">
        <w:rPr>
          <w:rFonts w:ascii="Calibri" w:hAnsi="Calibri"/>
        </w:rPr>
        <w:lastRenderedPageBreak/>
        <w:t xml:space="preserve">It's in that moment that God raises up a prophet by the name of Zechariah, who has a vision </w:t>
      </w:r>
      <w:r w:rsidR="00011534">
        <w:rPr>
          <w:rFonts w:ascii="Calibri" w:hAnsi="Calibri"/>
        </w:rPr>
        <w:t>to rebuild</w:t>
      </w:r>
      <w:r w:rsidRPr="00722C38">
        <w:rPr>
          <w:rFonts w:ascii="Calibri" w:hAnsi="Calibri"/>
        </w:rPr>
        <w:t xml:space="preserve"> the temple. In the Old Testament many times you have prophets and kings or governors that work together. How many of you know that our government would be better if we had a word from God? It would be a lot better. We need to study the Old Testament. </w:t>
      </w:r>
      <w:r w:rsidR="00011534">
        <w:rPr>
          <w:rFonts w:ascii="Calibri" w:hAnsi="Calibri"/>
        </w:rPr>
        <w:t xml:space="preserve">In ancient times kings and governors sought the </w:t>
      </w:r>
      <w:proofErr w:type="spellStart"/>
      <w:proofErr w:type="gramStart"/>
      <w:r w:rsidR="00011534">
        <w:rPr>
          <w:rFonts w:ascii="Calibri" w:hAnsi="Calibri"/>
        </w:rPr>
        <w:t>advise</w:t>
      </w:r>
      <w:proofErr w:type="spellEnd"/>
      <w:proofErr w:type="gramEnd"/>
      <w:r w:rsidR="00011534">
        <w:rPr>
          <w:rFonts w:ascii="Calibri" w:hAnsi="Calibri"/>
        </w:rPr>
        <w:t xml:space="preserve"> of prophets.</w:t>
      </w:r>
    </w:p>
    <w:p w14:paraId="48E9F6F0" w14:textId="77777777" w:rsidR="00722C38" w:rsidRPr="00722C38" w:rsidRDefault="00722C38" w:rsidP="00722C38">
      <w:pPr>
        <w:spacing w:line="276" w:lineRule="auto"/>
        <w:rPr>
          <w:rFonts w:ascii="Calibri" w:hAnsi="Calibri"/>
        </w:rPr>
      </w:pPr>
    </w:p>
    <w:p w14:paraId="52B327C2" w14:textId="22F6EA62" w:rsidR="00722C38" w:rsidRPr="00722C38" w:rsidRDefault="00722C38" w:rsidP="00722C38">
      <w:pPr>
        <w:spacing w:line="276" w:lineRule="auto"/>
        <w:rPr>
          <w:rFonts w:ascii="Calibri" w:hAnsi="Calibri"/>
        </w:rPr>
      </w:pPr>
      <w:r w:rsidRPr="00722C38">
        <w:rPr>
          <w:rFonts w:ascii="Calibri" w:hAnsi="Calibri"/>
        </w:rPr>
        <w:t xml:space="preserve">Zechariah, the prophet, the man of God, is giving counsel to Zerubbabel, the governor, about the rebuilding of the temple. </w:t>
      </w:r>
      <w:r w:rsidR="00011534">
        <w:rPr>
          <w:rFonts w:ascii="Calibri" w:hAnsi="Calibri"/>
        </w:rPr>
        <w:t>T</w:t>
      </w:r>
      <w:r w:rsidRPr="00722C38">
        <w:rPr>
          <w:rFonts w:ascii="Calibri" w:hAnsi="Calibri"/>
        </w:rPr>
        <w:t xml:space="preserve">his project looks impossible. We already tried </w:t>
      </w:r>
      <w:proofErr w:type="gramStart"/>
      <w:r w:rsidRPr="00722C38">
        <w:rPr>
          <w:rFonts w:ascii="Calibri" w:hAnsi="Calibri"/>
        </w:rPr>
        <w:t>it</w:t>
      </w:r>
      <w:proofErr w:type="gramEnd"/>
      <w:r w:rsidRPr="00722C38">
        <w:rPr>
          <w:rFonts w:ascii="Calibri" w:hAnsi="Calibri"/>
        </w:rPr>
        <w:t xml:space="preserve"> and it didn't work. It's too big. It's too much responsibility. It's too hard. The political pressure is too great. We can't do it. Furthermore, you have the Jewish people that are saying, “Even if you rebuild the temple, it won't be as good as Solomon's temple, so what good is it? Your little </w:t>
      </w:r>
      <w:proofErr w:type="spellStart"/>
      <w:r w:rsidRPr="00722C38">
        <w:rPr>
          <w:rFonts w:ascii="Calibri" w:hAnsi="Calibri"/>
        </w:rPr>
        <w:t>shrinky</w:t>
      </w:r>
      <w:proofErr w:type="spellEnd"/>
      <w:r w:rsidRPr="00722C38">
        <w:rPr>
          <w:rFonts w:ascii="Calibri" w:hAnsi="Calibri"/>
        </w:rPr>
        <w:t xml:space="preserve"> temple will be a cheap imitation of the big bad temple of Solomon.” </w:t>
      </w:r>
      <w:proofErr w:type="gramStart"/>
      <w:r w:rsidRPr="00722C38">
        <w:rPr>
          <w:rFonts w:ascii="Calibri" w:hAnsi="Calibri"/>
        </w:rPr>
        <w:t>There's</w:t>
      </w:r>
      <w:proofErr w:type="gramEnd"/>
      <w:r w:rsidRPr="00722C38">
        <w:rPr>
          <w:rFonts w:ascii="Calibri" w:hAnsi="Calibri"/>
        </w:rPr>
        <w:t xml:space="preserve"> problems within and there's problems without amongst the people that are not believers, the other </w:t>
      </w:r>
      <w:r w:rsidR="00011534">
        <w:rPr>
          <w:rFonts w:ascii="Calibri" w:hAnsi="Calibri"/>
        </w:rPr>
        <w:t xml:space="preserve">Gentiles </w:t>
      </w:r>
      <w:r w:rsidRPr="00722C38">
        <w:rPr>
          <w:rFonts w:ascii="Calibri" w:hAnsi="Calibri"/>
        </w:rPr>
        <w:t xml:space="preserve">are still there. It doesn't look good. But </w:t>
      </w:r>
      <w:r w:rsidR="00011534">
        <w:rPr>
          <w:rFonts w:ascii="Calibri" w:hAnsi="Calibri"/>
        </w:rPr>
        <w:t>in the difficulties of life God does some of His greatest work.</w:t>
      </w:r>
    </w:p>
    <w:p w14:paraId="3E091DC3" w14:textId="77777777" w:rsidR="00722C38" w:rsidRPr="00722C38" w:rsidRDefault="00722C38" w:rsidP="00722C38">
      <w:pPr>
        <w:spacing w:line="276" w:lineRule="auto"/>
        <w:rPr>
          <w:rFonts w:ascii="Calibri" w:hAnsi="Calibri"/>
        </w:rPr>
      </w:pPr>
    </w:p>
    <w:p w14:paraId="7EC784F9" w14:textId="407FE48D" w:rsidR="00722C38" w:rsidRPr="00722C38" w:rsidRDefault="00722C38" w:rsidP="00722C38">
      <w:pPr>
        <w:spacing w:line="276" w:lineRule="auto"/>
        <w:rPr>
          <w:rFonts w:ascii="Calibri" w:hAnsi="Calibri"/>
        </w:rPr>
      </w:pPr>
      <w:r w:rsidRPr="00722C38">
        <w:rPr>
          <w:rFonts w:ascii="Calibri" w:hAnsi="Calibri"/>
        </w:rPr>
        <w:t xml:space="preserve">I want you to look with me at Zechariah 4. I want to share with you three thoughts that I think are going to help us achieve everything thing that God has called us to do. I've titled them “Spirit Over Strength.”  </w:t>
      </w:r>
    </w:p>
    <w:p w14:paraId="47453B12" w14:textId="77777777" w:rsidR="00722C38" w:rsidRPr="00722C38" w:rsidRDefault="00722C38" w:rsidP="00722C38">
      <w:pPr>
        <w:spacing w:line="276" w:lineRule="auto"/>
        <w:rPr>
          <w:rFonts w:ascii="Calibri" w:hAnsi="Calibri"/>
        </w:rPr>
      </w:pPr>
    </w:p>
    <w:p w14:paraId="45F7E9B2" w14:textId="4CBEE2FA" w:rsidR="00722C38" w:rsidRPr="00722C38" w:rsidRDefault="00722C38" w:rsidP="00722C38">
      <w:pPr>
        <w:spacing w:line="276" w:lineRule="auto"/>
        <w:rPr>
          <w:rFonts w:ascii="Calibri" w:hAnsi="Calibri"/>
          <w:b/>
          <w:bCs/>
        </w:rPr>
      </w:pPr>
      <w:r w:rsidRPr="00722C38">
        <w:rPr>
          <w:rFonts w:ascii="Calibri" w:hAnsi="Calibri"/>
          <w:b/>
          <w:bCs/>
        </w:rPr>
        <w:t xml:space="preserve">1. I Have </w:t>
      </w:r>
      <w:r w:rsidR="001051CA">
        <w:rPr>
          <w:rFonts w:ascii="Calibri" w:hAnsi="Calibri"/>
          <w:b/>
          <w:bCs/>
        </w:rPr>
        <w:t>a</w:t>
      </w:r>
      <w:r w:rsidRPr="00722C38">
        <w:rPr>
          <w:rFonts w:ascii="Calibri" w:hAnsi="Calibri"/>
          <w:b/>
          <w:bCs/>
        </w:rPr>
        <w:t xml:space="preserve"> Problem</w:t>
      </w:r>
      <w:r w:rsidR="002B07BC">
        <w:rPr>
          <w:rFonts w:ascii="Calibri" w:hAnsi="Calibri"/>
          <w:b/>
          <w:bCs/>
        </w:rPr>
        <w:t>.</w:t>
      </w:r>
    </w:p>
    <w:p w14:paraId="52CD286E" w14:textId="77777777" w:rsidR="00722C38" w:rsidRPr="00722C38" w:rsidRDefault="00722C38" w:rsidP="00722C38">
      <w:pPr>
        <w:spacing w:line="276" w:lineRule="auto"/>
        <w:rPr>
          <w:rFonts w:ascii="Calibri" w:hAnsi="Calibri"/>
        </w:rPr>
      </w:pPr>
    </w:p>
    <w:p w14:paraId="2394EAD7" w14:textId="77777777" w:rsidR="00722C38" w:rsidRPr="00722C38" w:rsidRDefault="00722C38" w:rsidP="00722C38">
      <w:pPr>
        <w:spacing w:line="276" w:lineRule="auto"/>
        <w:rPr>
          <w:rFonts w:ascii="Calibri" w:hAnsi="Calibri"/>
        </w:rPr>
      </w:pPr>
      <w:r w:rsidRPr="00722C38">
        <w:rPr>
          <w:rFonts w:ascii="Calibri" w:hAnsi="Calibri"/>
        </w:rPr>
        <w:t>If you look in the book of Ezra, Ezra is written during the time of Zechariah. Ezra gives us insight into what’s going on over in Zechariah.</w:t>
      </w:r>
    </w:p>
    <w:p w14:paraId="2301FCA5" w14:textId="77777777" w:rsidR="00722C38" w:rsidRPr="00722C38" w:rsidRDefault="00722C38" w:rsidP="00722C38">
      <w:pPr>
        <w:spacing w:line="276" w:lineRule="auto"/>
        <w:rPr>
          <w:rFonts w:ascii="Calibri" w:hAnsi="Calibri"/>
        </w:rPr>
      </w:pPr>
    </w:p>
    <w:p w14:paraId="1E4604CF" w14:textId="77777777" w:rsidR="00722C38" w:rsidRPr="00722C38" w:rsidRDefault="00722C38" w:rsidP="00722C38">
      <w:pPr>
        <w:spacing w:line="276" w:lineRule="auto"/>
        <w:rPr>
          <w:rFonts w:ascii="Calibri" w:hAnsi="Calibri"/>
        </w:rPr>
      </w:pPr>
      <w:r w:rsidRPr="00722C38">
        <w:rPr>
          <w:rFonts w:ascii="Calibri" w:hAnsi="Calibri"/>
        </w:rPr>
        <w:t>“Then the people who were already in the land discouraged the people of Judah and made them afraid to build. They also bribed officials to act against them to frustrate their plans throughout the reign of King Cyrus of Persia and until the reign of King Darius of Persia” (Ezra 4:4-5).</w:t>
      </w:r>
    </w:p>
    <w:p w14:paraId="7F333BE2" w14:textId="77777777" w:rsidR="00722C38" w:rsidRPr="00722C38" w:rsidRDefault="00722C38" w:rsidP="00722C38">
      <w:pPr>
        <w:spacing w:line="276" w:lineRule="auto"/>
        <w:rPr>
          <w:rFonts w:ascii="Calibri" w:hAnsi="Calibri"/>
        </w:rPr>
      </w:pPr>
    </w:p>
    <w:p w14:paraId="6B8D4044" w14:textId="77777777" w:rsidR="00722C38" w:rsidRPr="00722C38" w:rsidRDefault="00722C38" w:rsidP="00722C38">
      <w:pPr>
        <w:spacing w:line="276" w:lineRule="auto"/>
        <w:rPr>
          <w:rFonts w:ascii="Calibri" w:hAnsi="Calibri"/>
        </w:rPr>
      </w:pPr>
      <w:r w:rsidRPr="00722C38">
        <w:rPr>
          <w:rFonts w:ascii="Calibri" w:hAnsi="Calibri"/>
        </w:rPr>
        <w:t xml:space="preserve">Anytime you attempt to do a great thing for God, there will always be detractors. There will always be people that want to suppress and put down the good that you're doing. Ezra highlights this for us that the bribed officials (so they're paying off the politicians to frustrate the plans) will then want to make it as hard as they can for the Israelites to build the temple. Every one of us has a problem. You may not be building a temple, but you have a point of frustration. You have a situation in your life. It's not going according to how you think it should be going. It's harder than you thought. </w:t>
      </w:r>
    </w:p>
    <w:p w14:paraId="24E75196" w14:textId="77777777" w:rsidR="00722C38" w:rsidRPr="00722C38" w:rsidRDefault="00722C38" w:rsidP="00722C38">
      <w:pPr>
        <w:spacing w:line="276" w:lineRule="auto"/>
        <w:rPr>
          <w:rFonts w:ascii="Calibri" w:hAnsi="Calibri"/>
        </w:rPr>
      </w:pPr>
    </w:p>
    <w:p w14:paraId="5931BC16" w14:textId="079E0970" w:rsidR="00722C38" w:rsidRPr="00722C38" w:rsidRDefault="00722C38" w:rsidP="00722C38">
      <w:pPr>
        <w:spacing w:line="276" w:lineRule="auto"/>
        <w:rPr>
          <w:rFonts w:ascii="Calibri" w:hAnsi="Calibri"/>
        </w:rPr>
      </w:pPr>
      <w:r w:rsidRPr="00722C38">
        <w:rPr>
          <w:rFonts w:ascii="Calibri" w:hAnsi="Calibri"/>
        </w:rPr>
        <w:lastRenderedPageBreak/>
        <w:t xml:space="preserve">How many of you have started a project and you thought, “I'll get this done in a reasonable amount of time. It’ll be easy.” Then you get into it and you're like, “This is a lot bigger than I thought it was.” If you've ever felt that before, you </w:t>
      </w:r>
      <w:r w:rsidR="00BA13A0">
        <w:rPr>
          <w:rFonts w:ascii="Calibri" w:hAnsi="Calibri"/>
        </w:rPr>
        <w:t>know what I’m talking about</w:t>
      </w:r>
      <w:r w:rsidRPr="00722C38">
        <w:rPr>
          <w:rFonts w:ascii="Calibri" w:hAnsi="Calibri"/>
        </w:rPr>
        <w:t xml:space="preserve">. </w:t>
      </w:r>
    </w:p>
    <w:p w14:paraId="6409749A" w14:textId="77777777" w:rsidR="00722C38" w:rsidRPr="00722C38" w:rsidRDefault="00722C38" w:rsidP="00722C38">
      <w:pPr>
        <w:spacing w:line="276" w:lineRule="auto"/>
        <w:rPr>
          <w:rFonts w:ascii="Calibri" w:hAnsi="Calibri"/>
        </w:rPr>
      </w:pPr>
    </w:p>
    <w:p w14:paraId="59CB2544" w14:textId="77777777" w:rsidR="00722C38" w:rsidRPr="00722C38" w:rsidRDefault="00722C38" w:rsidP="00722C38">
      <w:pPr>
        <w:spacing w:line="276" w:lineRule="auto"/>
        <w:rPr>
          <w:rFonts w:ascii="Calibri" w:hAnsi="Calibri"/>
        </w:rPr>
      </w:pPr>
      <w:r w:rsidRPr="00722C38">
        <w:rPr>
          <w:rFonts w:ascii="Calibri" w:hAnsi="Calibri"/>
        </w:rPr>
        <w:t xml:space="preserve">A lot of the problems that we have in life are not problems that we picked. Sometimes the problems pick us. You go to the </w:t>
      </w:r>
      <w:proofErr w:type="gramStart"/>
      <w:r w:rsidRPr="00722C38">
        <w:rPr>
          <w:rFonts w:ascii="Calibri" w:hAnsi="Calibri"/>
        </w:rPr>
        <w:t>doctor</w:t>
      </w:r>
      <w:proofErr w:type="gramEnd"/>
      <w:r w:rsidRPr="00722C38">
        <w:rPr>
          <w:rFonts w:ascii="Calibri" w:hAnsi="Calibri"/>
        </w:rPr>
        <w:t xml:space="preserve"> and you get a bad report, or you lose your job, or you're in the middle of a financial crisis, you have a problem. </w:t>
      </w:r>
    </w:p>
    <w:p w14:paraId="61617C11" w14:textId="77777777" w:rsidR="00722C38" w:rsidRPr="00722C38" w:rsidRDefault="00722C38" w:rsidP="00722C38">
      <w:pPr>
        <w:spacing w:line="276" w:lineRule="auto"/>
        <w:rPr>
          <w:rFonts w:ascii="Calibri" w:hAnsi="Calibri"/>
        </w:rPr>
      </w:pPr>
    </w:p>
    <w:p w14:paraId="73E17443" w14:textId="671DFD95" w:rsidR="00722C38" w:rsidRPr="00722C38" w:rsidRDefault="00722C38" w:rsidP="00722C38">
      <w:pPr>
        <w:spacing w:line="276" w:lineRule="auto"/>
        <w:rPr>
          <w:rFonts w:ascii="Calibri" w:hAnsi="Calibri"/>
        </w:rPr>
      </w:pPr>
      <w:r w:rsidRPr="00722C38">
        <w:rPr>
          <w:rFonts w:ascii="Calibri" w:hAnsi="Calibri"/>
        </w:rPr>
        <w:t xml:space="preserve">I was talking a few years ago with a pastor friend of mine. I was frustrated with some of the things that were going on in our church. He said, “Ryan, this is a great. You're in a perfect situation for a miracle from God.” I was like, “Well, I didn't wake up thinking that this morning.” He was like, “Just think about it. In the Bible does God ever perform a miracle when things are going great?” I was thinking about it. I thought, Daniel’s friends are in the fiery </w:t>
      </w:r>
      <w:proofErr w:type="gramStart"/>
      <w:r w:rsidRPr="00722C38">
        <w:rPr>
          <w:rFonts w:ascii="Calibri" w:hAnsi="Calibri"/>
        </w:rPr>
        <w:t>furnace</w:t>
      </w:r>
      <w:proofErr w:type="gramEnd"/>
      <w:r w:rsidRPr="00722C38">
        <w:rPr>
          <w:rFonts w:ascii="Calibri" w:hAnsi="Calibri"/>
        </w:rPr>
        <w:t xml:space="preserve"> and they're delivered. But they could have never been delivered and seen the glory of God if they had not been put into the fire. God's greatest work in your life is when things are hard, when things are difficult. </w:t>
      </w:r>
    </w:p>
    <w:p w14:paraId="2B36113F" w14:textId="77777777" w:rsidR="00722C38" w:rsidRPr="00722C38" w:rsidRDefault="00722C38" w:rsidP="00722C38">
      <w:pPr>
        <w:spacing w:line="276" w:lineRule="auto"/>
        <w:rPr>
          <w:rFonts w:ascii="Calibri" w:hAnsi="Calibri"/>
        </w:rPr>
      </w:pPr>
    </w:p>
    <w:p w14:paraId="54406EBC" w14:textId="77777777" w:rsidR="00722C38" w:rsidRPr="00722C38" w:rsidRDefault="00722C38" w:rsidP="00722C38">
      <w:pPr>
        <w:spacing w:line="276" w:lineRule="auto"/>
        <w:rPr>
          <w:rFonts w:ascii="Calibri" w:hAnsi="Calibri"/>
        </w:rPr>
      </w:pPr>
      <w:r w:rsidRPr="00722C38">
        <w:rPr>
          <w:rFonts w:ascii="Calibri" w:hAnsi="Calibri"/>
        </w:rPr>
        <w:t xml:space="preserve">I want to say to you what my friend said to me a few years ago, “You are in a great place for God to do a miracle. You have a problem, but you have a great God.” Maybe your marriage is broken, maybe your career is struggling, maybe your finances are hurting. That is a perfect place for God to step in. </w:t>
      </w:r>
    </w:p>
    <w:p w14:paraId="46E4FBC3" w14:textId="77777777" w:rsidR="00722C38" w:rsidRPr="00722C38" w:rsidRDefault="00722C38" w:rsidP="00722C38">
      <w:pPr>
        <w:spacing w:line="276" w:lineRule="auto"/>
        <w:rPr>
          <w:rFonts w:ascii="Calibri" w:hAnsi="Calibri"/>
        </w:rPr>
      </w:pPr>
    </w:p>
    <w:p w14:paraId="599B3D08" w14:textId="77777777" w:rsidR="00722C38" w:rsidRPr="00722C38" w:rsidRDefault="00722C38" w:rsidP="00722C38">
      <w:pPr>
        <w:spacing w:line="276" w:lineRule="auto"/>
        <w:rPr>
          <w:rFonts w:ascii="Calibri" w:hAnsi="Calibri"/>
          <w:b/>
          <w:bCs/>
        </w:rPr>
      </w:pPr>
      <w:r w:rsidRPr="00722C38">
        <w:rPr>
          <w:rFonts w:ascii="Calibri" w:hAnsi="Calibri"/>
          <w:b/>
          <w:bCs/>
        </w:rPr>
        <w:t xml:space="preserve">2. I Have </w:t>
      </w:r>
      <w:proofErr w:type="gramStart"/>
      <w:r w:rsidRPr="00722C38">
        <w:rPr>
          <w:rFonts w:ascii="Calibri" w:hAnsi="Calibri"/>
          <w:b/>
          <w:bCs/>
        </w:rPr>
        <w:t>The</w:t>
      </w:r>
      <w:proofErr w:type="gramEnd"/>
      <w:r w:rsidRPr="00722C38">
        <w:rPr>
          <w:rFonts w:ascii="Calibri" w:hAnsi="Calibri"/>
          <w:b/>
          <w:bCs/>
        </w:rPr>
        <w:t xml:space="preserve"> Holy Spirit</w:t>
      </w:r>
    </w:p>
    <w:p w14:paraId="338149E7" w14:textId="77777777" w:rsidR="00722C38" w:rsidRPr="00722C38" w:rsidRDefault="00722C38" w:rsidP="00722C38">
      <w:pPr>
        <w:spacing w:line="276" w:lineRule="auto"/>
        <w:rPr>
          <w:rFonts w:ascii="Calibri" w:hAnsi="Calibri"/>
        </w:rPr>
      </w:pPr>
    </w:p>
    <w:p w14:paraId="01FCEF46" w14:textId="64847345" w:rsidR="00722C38" w:rsidRPr="00722C38" w:rsidRDefault="00722C38" w:rsidP="00722C38">
      <w:pPr>
        <w:spacing w:line="276" w:lineRule="auto"/>
        <w:rPr>
          <w:rFonts w:ascii="Calibri" w:hAnsi="Calibri"/>
        </w:rPr>
      </w:pPr>
      <w:r w:rsidRPr="00722C38">
        <w:rPr>
          <w:rFonts w:ascii="Calibri" w:hAnsi="Calibri"/>
        </w:rPr>
        <w:t>I have a problem. That's the bad news. But I want to give you some good news today. If you are in Christ, you have the Holy Spirit. The Holy Spirit is that third per</w:t>
      </w:r>
      <w:r w:rsidR="00BA13A0">
        <w:rPr>
          <w:rFonts w:ascii="Calibri" w:hAnsi="Calibri"/>
        </w:rPr>
        <w:t>son</w:t>
      </w:r>
      <w:r w:rsidRPr="00722C38">
        <w:rPr>
          <w:rFonts w:ascii="Calibri" w:hAnsi="Calibri"/>
        </w:rPr>
        <w:t xml:space="preserve"> of the Trinity – God the Father, God the Son, and God the Holy Spirit. Thank goodness God did not call us to live the Christian life on our own. God has given us the Spirit. It’s His divine empowerment to accomplish everything that He has put before us. </w:t>
      </w:r>
    </w:p>
    <w:p w14:paraId="5F74076D" w14:textId="77777777" w:rsidR="00722C38" w:rsidRPr="00722C38" w:rsidRDefault="00722C38" w:rsidP="00722C38">
      <w:pPr>
        <w:spacing w:line="276" w:lineRule="auto"/>
        <w:rPr>
          <w:rFonts w:ascii="Calibri" w:hAnsi="Calibri"/>
        </w:rPr>
      </w:pPr>
    </w:p>
    <w:p w14:paraId="014DC6E2" w14:textId="77777777" w:rsidR="00722C38" w:rsidRPr="00722C38" w:rsidRDefault="00722C38" w:rsidP="00722C38">
      <w:pPr>
        <w:spacing w:line="276" w:lineRule="auto"/>
        <w:rPr>
          <w:rFonts w:ascii="Calibri" w:hAnsi="Calibri"/>
        </w:rPr>
      </w:pPr>
      <w:r w:rsidRPr="00722C38">
        <w:rPr>
          <w:rFonts w:ascii="Calibri" w:hAnsi="Calibri"/>
        </w:rPr>
        <w:t xml:space="preserve">If you've ever thought the Christian life is impossible, maybe you're trying to live the Christian life apart from the Spirit. With the Spirit operating in your life, you can do things that you could never do naturally. God has called you to a supernatural life. Supernatural joy. Supernatural strength. Your friends are saying, “How does he keep getting up every day and facing those problems?” You have the power of the Holy Spirit. It is the Spirit of God that is enabling you to fulfill the purposes that God has put before you. When the Holy Spirit is operating in your life and you are doing what God has called you to do, you cannot be stopped. </w:t>
      </w:r>
    </w:p>
    <w:p w14:paraId="1FD36DE6" w14:textId="77777777" w:rsidR="00722C38" w:rsidRPr="00722C38" w:rsidRDefault="00722C38" w:rsidP="00722C38">
      <w:pPr>
        <w:spacing w:line="276" w:lineRule="auto"/>
        <w:rPr>
          <w:rFonts w:ascii="Calibri" w:hAnsi="Calibri"/>
        </w:rPr>
      </w:pPr>
    </w:p>
    <w:p w14:paraId="0D2BC0F7" w14:textId="77777777" w:rsidR="00722C38" w:rsidRPr="00722C38" w:rsidRDefault="00722C38" w:rsidP="00722C38">
      <w:pPr>
        <w:spacing w:line="276" w:lineRule="auto"/>
        <w:rPr>
          <w:rFonts w:ascii="Calibri" w:hAnsi="Calibri"/>
        </w:rPr>
      </w:pPr>
      <w:r w:rsidRPr="00722C38">
        <w:rPr>
          <w:rFonts w:ascii="Calibri" w:hAnsi="Calibri"/>
        </w:rPr>
        <w:t xml:space="preserve">This temple project is on delay, but it's not going to be destroyed. </w:t>
      </w:r>
    </w:p>
    <w:p w14:paraId="62966961" w14:textId="77777777" w:rsidR="00722C38" w:rsidRPr="00722C38" w:rsidRDefault="00722C38" w:rsidP="00722C38">
      <w:pPr>
        <w:spacing w:line="276" w:lineRule="auto"/>
        <w:rPr>
          <w:rFonts w:ascii="Calibri" w:hAnsi="Calibri"/>
        </w:rPr>
      </w:pPr>
    </w:p>
    <w:p w14:paraId="3F55A5C9" w14:textId="77777777" w:rsidR="00722C38" w:rsidRPr="00722C38" w:rsidRDefault="00722C38" w:rsidP="00722C38">
      <w:pPr>
        <w:spacing w:line="276" w:lineRule="auto"/>
        <w:rPr>
          <w:rFonts w:ascii="Calibri" w:hAnsi="Calibri"/>
        </w:rPr>
      </w:pPr>
      <w:r w:rsidRPr="00722C38">
        <w:rPr>
          <w:rFonts w:ascii="Calibri" w:hAnsi="Calibri"/>
        </w:rPr>
        <w:t>“</w:t>
      </w:r>
      <w:proofErr w:type="gramStart"/>
      <w:r w:rsidRPr="00722C38">
        <w:rPr>
          <w:rFonts w:ascii="Calibri" w:hAnsi="Calibri"/>
        </w:rPr>
        <w:t>So</w:t>
      </w:r>
      <w:proofErr w:type="gramEnd"/>
      <w:r w:rsidRPr="00722C38">
        <w:rPr>
          <w:rFonts w:ascii="Calibri" w:hAnsi="Calibri"/>
        </w:rPr>
        <w:t xml:space="preserve"> he answered me, ‘This is the word of the Lord to Zerubbabel: “Not by strength or by might, but by my Spirit,” says the Lord of Armies’” (Zechariah 4:6).</w:t>
      </w:r>
    </w:p>
    <w:p w14:paraId="53C5F59F" w14:textId="77777777" w:rsidR="00722C38" w:rsidRPr="00722C38" w:rsidRDefault="00722C38" w:rsidP="00722C38">
      <w:pPr>
        <w:spacing w:line="276" w:lineRule="auto"/>
        <w:rPr>
          <w:rFonts w:ascii="Calibri" w:hAnsi="Calibri"/>
        </w:rPr>
      </w:pPr>
    </w:p>
    <w:p w14:paraId="6C6CBA4A" w14:textId="6664C828" w:rsidR="00722C38" w:rsidRPr="00722C38" w:rsidRDefault="00722C38" w:rsidP="00722C38">
      <w:pPr>
        <w:spacing w:line="276" w:lineRule="auto"/>
        <w:rPr>
          <w:rFonts w:ascii="Calibri" w:hAnsi="Calibri"/>
        </w:rPr>
      </w:pPr>
      <w:r w:rsidRPr="00722C38">
        <w:rPr>
          <w:rFonts w:ascii="Calibri" w:hAnsi="Calibri"/>
        </w:rPr>
        <w:t xml:space="preserve">In other words, you’re not going to build the temple by your own military mind, you're not going to build the temple by your own ingenuity. It's going to happen by the Spirit of God. When the Bible speaks of might in the language of the Old Testament, it speaks of collective resources. Like an army. </w:t>
      </w:r>
      <w:proofErr w:type="gramStart"/>
      <w:r w:rsidRPr="00722C38">
        <w:rPr>
          <w:rFonts w:ascii="Calibri" w:hAnsi="Calibri"/>
        </w:rPr>
        <w:t>So</w:t>
      </w:r>
      <w:proofErr w:type="gramEnd"/>
      <w:r w:rsidRPr="00722C38">
        <w:rPr>
          <w:rFonts w:ascii="Calibri" w:hAnsi="Calibri"/>
        </w:rPr>
        <w:t xml:space="preserve"> he says, “You're not going to build the temple by assembling a mass group of people. We’re going to just build the biggest army. We're going to have the smartest generals. We're going to have the best architects. We're going to get the whole group together, and it's going to be magnificent.” No. He says, “It's not by might and it's also not by power, which is individual strength. It's not going to be done by having the group and it's not going to be done by the individual. It’s going to be done by the Holy Spirit.” The Holy Spirit is what's going to do it. Not by creativity, not by personality, not by education, not by experience, not by expertise. By the Spirit. How is the project going to get done? By the Spirit! The Spirit can do things that we cannot.</w:t>
      </w:r>
    </w:p>
    <w:p w14:paraId="22338772" w14:textId="77777777" w:rsidR="00722C38" w:rsidRPr="00722C38" w:rsidRDefault="00722C38" w:rsidP="00722C38">
      <w:pPr>
        <w:spacing w:line="276" w:lineRule="auto"/>
        <w:rPr>
          <w:rFonts w:ascii="Calibri" w:hAnsi="Calibri"/>
        </w:rPr>
      </w:pPr>
    </w:p>
    <w:p w14:paraId="2DDFDCE2" w14:textId="77777777" w:rsidR="00722C38" w:rsidRPr="00722C38" w:rsidRDefault="00722C38" w:rsidP="00722C38">
      <w:pPr>
        <w:spacing w:line="276" w:lineRule="auto"/>
        <w:rPr>
          <w:rFonts w:ascii="Calibri" w:hAnsi="Calibri"/>
        </w:rPr>
      </w:pPr>
      <w:r w:rsidRPr="00722C38">
        <w:rPr>
          <w:rFonts w:ascii="Calibri" w:hAnsi="Calibri"/>
        </w:rPr>
        <w:t>How does the Holy Spirit operate? Let's look at a couple of things here. I want you to give you four things.</w:t>
      </w:r>
    </w:p>
    <w:p w14:paraId="002993FC" w14:textId="77777777" w:rsidR="00722C38" w:rsidRPr="00722C38" w:rsidRDefault="00722C38" w:rsidP="00722C38">
      <w:pPr>
        <w:spacing w:line="276" w:lineRule="auto"/>
        <w:rPr>
          <w:rFonts w:ascii="Calibri" w:hAnsi="Calibri"/>
        </w:rPr>
      </w:pPr>
    </w:p>
    <w:p w14:paraId="561EE1C5" w14:textId="77777777" w:rsidR="00722C38" w:rsidRPr="00722C38" w:rsidRDefault="00722C38" w:rsidP="00722C38">
      <w:pPr>
        <w:spacing w:line="276" w:lineRule="auto"/>
        <w:rPr>
          <w:rFonts w:ascii="Calibri" w:hAnsi="Calibri"/>
          <w:i/>
          <w:iCs/>
        </w:rPr>
      </w:pPr>
      <w:r w:rsidRPr="00722C38">
        <w:rPr>
          <w:rFonts w:ascii="Calibri" w:hAnsi="Calibri"/>
          <w:i/>
          <w:iCs/>
        </w:rPr>
        <w:t>a. The Spirit Flows</w:t>
      </w:r>
    </w:p>
    <w:p w14:paraId="79C81762" w14:textId="77777777" w:rsidR="00722C38" w:rsidRPr="00722C38" w:rsidRDefault="00722C38" w:rsidP="00722C38">
      <w:pPr>
        <w:spacing w:line="276" w:lineRule="auto"/>
        <w:rPr>
          <w:rFonts w:ascii="Calibri" w:hAnsi="Calibri"/>
          <w:i/>
          <w:iCs/>
        </w:rPr>
      </w:pPr>
    </w:p>
    <w:p w14:paraId="0C360A82" w14:textId="77777777" w:rsidR="00722C38" w:rsidRPr="00722C38" w:rsidRDefault="00722C38" w:rsidP="00722C38">
      <w:pPr>
        <w:spacing w:line="276" w:lineRule="auto"/>
        <w:rPr>
          <w:rFonts w:ascii="Calibri" w:hAnsi="Calibri"/>
        </w:rPr>
      </w:pPr>
      <w:r w:rsidRPr="00722C38">
        <w:rPr>
          <w:rFonts w:ascii="Calibri" w:hAnsi="Calibri"/>
        </w:rPr>
        <w:t xml:space="preserve">There’s always plenty of the Holy Spirit. </w:t>
      </w:r>
    </w:p>
    <w:p w14:paraId="103DD31A" w14:textId="77777777" w:rsidR="00722C38" w:rsidRPr="00722C38" w:rsidRDefault="00722C38" w:rsidP="00722C38">
      <w:pPr>
        <w:spacing w:line="276" w:lineRule="auto"/>
        <w:rPr>
          <w:rFonts w:ascii="Calibri" w:hAnsi="Calibri"/>
        </w:rPr>
      </w:pPr>
    </w:p>
    <w:p w14:paraId="2ED856ED" w14:textId="408B3703" w:rsidR="00722C38" w:rsidRPr="00722C38" w:rsidRDefault="00722C38" w:rsidP="00722C38">
      <w:pPr>
        <w:spacing w:line="276" w:lineRule="auto"/>
        <w:rPr>
          <w:rFonts w:ascii="Calibri" w:hAnsi="Calibri"/>
        </w:rPr>
      </w:pPr>
      <w:r w:rsidRPr="00722C38">
        <w:rPr>
          <w:rFonts w:ascii="Calibri" w:hAnsi="Calibri"/>
        </w:rPr>
        <w:t>Thank goodness God never said, “You only get a little quota.” Like you went over. Like you used a whole year's worth of the Holy Spirit in January. Sorry, you’ve got 11 months left to try to figure it out</w:t>
      </w:r>
      <w:r w:rsidR="00F86D9B">
        <w:rPr>
          <w:rFonts w:ascii="Calibri" w:hAnsi="Calibri"/>
        </w:rPr>
        <w:t xml:space="preserve"> by yourself</w:t>
      </w:r>
      <w:r w:rsidRPr="00722C38">
        <w:rPr>
          <w:rFonts w:ascii="Calibri" w:hAnsi="Calibri"/>
        </w:rPr>
        <w:t>. The Holy Spirit flows.</w:t>
      </w:r>
    </w:p>
    <w:p w14:paraId="3C8B8AB4" w14:textId="77777777" w:rsidR="00722C38" w:rsidRPr="00722C38" w:rsidRDefault="00722C38" w:rsidP="00722C38">
      <w:pPr>
        <w:spacing w:line="276" w:lineRule="auto"/>
        <w:rPr>
          <w:rFonts w:ascii="Calibri" w:hAnsi="Calibri"/>
        </w:rPr>
      </w:pPr>
    </w:p>
    <w:p w14:paraId="5054F59B" w14:textId="6EF5E7FF" w:rsidR="00722C38" w:rsidRPr="00722C38" w:rsidRDefault="00722C38" w:rsidP="00722C38">
      <w:pPr>
        <w:spacing w:line="276" w:lineRule="auto"/>
        <w:rPr>
          <w:rFonts w:ascii="Calibri" w:hAnsi="Calibri"/>
        </w:rPr>
      </w:pPr>
      <w:r w:rsidRPr="00722C38">
        <w:rPr>
          <w:rFonts w:ascii="Calibri" w:hAnsi="Calibri"/>
        </w:rPr>
        <w:t xml:space="preserve">Zechariah gets a vision. In this vision there is two olive trees and a lampstand. </w:t>
      </w:r>
      <w:r w:rsidR="00F86D9B">
        <w:rPr>
          <w:rFonts w:ascii="Calibri" w:hAnsi="Calibri"/>
        </w:rPr>
        <w:t>T</w:t>
      </w:r>
      <w:r w:rsidRPr="00722C38">
        <w:rPr>
          <w:rFonts w:ascii="Calibri" w:hAnsi="Calibri"/>
        </w:rPr>
        <w:t>he temple</w:t>
      </w:r>
      <w:r w:rsidR="00F86D9B">
        <w:rPr>
          <w:rFonts w:ascii="Calibri" w:hAnsi="Calibri"/>
        </w:rPr>
        <w:t xml:space="preserve"> </w:t>
      </w:r>
      <w:r w:rsidRPr="00722C38">
        <w:rPr>
          <w:rFonts w:ascii="Calibri" w:hAnsi="Calibri"/>
        </w:rPr>
        <w:t xml:space="preserve">is </w:t>
      </w:r>
      <w:r w:rsidR="00F86D9B">
        <w:rPr>
          <w:rFonts w:ascii="Calibri" w:hAnsi="Calibri"/>
        </w:rPr>
        <w:t xml:space="preserve">illuminated </w:t>
      </w:r>
      <w:r w:rsidRPr="00722C38">
        <w:rPr>
          <w:rFonts w:ascii="Calibri" w:hAnsi="Calibri"/>
        </w:rPr>
        <w:t>by lampstand</w:t>
      </w:r>
      <w:r w:rsidR="00F86D9B">
        <w:rPr>
          <w:rFonts w:ascii="Calibri" w:hAnsi="Calibri"/>
        </w:rPr>
        <w:t xml:space="preserve">s fueled by </w:t>
      </w:r>
      <w:r w:rsidRPr="00722C38">
        <w:rPr>
          <w:rFonts w:ascii="Calibri" w:hAnsi="Calibri"/>
        </w:rPr>
        <w:t xml:space="preserve">olive oil. </w:t>
      </w:r>
      <w:r w:rsidR="00F86D9B">
        <w:rPr>
          <w:rFonts w:ascii="Calibri" w:hAnsi="Calibri"/>
        </w:rPr>
        <w:t>I</w:t>
      </w:r>
      <w:r w:rsidRPr="00722C38">
        <w:rPr>
          <w:rFonts w:ascii="Calibri" w:hAnsi="Calibri"/>
        </w:rPr>
        <w:t xml:space="preserve">n the vision, Zechariah sees </w:t>
      </w:r>
      <w:r w:rsidR="00F86D9B">
        <w:rPr>
          <w:rFonts w:ascii="Calibri" w:hAnsi="Calibri"/>
        </w:rPr>
        <w:t xml:space="preserve">the temple </w:t>
      </w:r>
      <w:r w:rsidRPr="00722C38">
        <w:rPr>
          <w:rFonts w:ascii="Calibri" w:hAnsi="Calibri"/>
        </w:rPr>
        <w:t xml:space="preserve">lampstand connected to two olive trees with a conduit. In that vision, God is telling Zechariah that there is a constant supply of oil for the light. </w:t>
      </w:r>
    </w:p>
    <w:p w14:paraId="665F0975" w14:textId="77777777" w:rsidR="00722C38" w:rsidRPr="00722C38" w:rsidRDefault="00722C38" w:rsidP="00722C38">
      <w:pPr>
        <w:spacing w:line="276" w:lineRule="auto"/>
        <w:rPr>
          <w:rFonts w:ascii="Calibri" w:hAnsi="Calibri"/>
        </w:rPr>
      </w:pPr>
    </w:p>
    <w:p w14:paraId="66FAB8A6" w14:textId="77777777" w:rsidR="00722C38" w:rsidRPr="00722C38" w:rsidRDefault="00722C38" w:rsidP="00722C38">
      <w:pPr>
        <w:spacing w:line="276" w:lineRule="auto"/>
        <w:rPr>
          <w:rFonts w:ascii="Calibri" w:hAnsi="Calibri"/>
        </w:rPr>
      </w:pPr>
      <w:r w:rsidRPr="00722C38">
        <w:rPr>
          <w:rFonts w:ascii="Calibri" w:hAnsi="Calibri"/>
        </w:rPr>
        <w:t xml:space="preserve">In the Bible, oil always represents the Spirit. He gets this vision right around verse 6-7. “’Not by strength or by power, but by my Spirit,’ says the Lord.” The conduit of the two trees is </w:t>
      </w:r>
      <w:r w:rsidRPr="00722C38">
        <w:rPr>
          <w:rFonts w:ascii="Calibri" w:hAnsi="Calibri"/>
        </w:rPr>
        <w:lastRenderedPageBreak/>
        <w:t xml:space="preserve">connecting it to the lampstand, which is implying that there is a constant source of oil. There is always enough of the Holy Spirit. You never run out of the Holy Spirit. </w:t>
      </w:r>
    </w:p>
    <w:p w14:paraId="3B8AAEC4" w14:textId="77777777" w:rsidR="00722C38" w:rsidRPr="00722C38" w:rsidRDefault="00722C38" w:rsidP="00722C38">
      <w:pPr>
        <w:spacing w:line="276" w:lineRule="auto"/>
        <w:rPr>
          <w:rFonts w:ascii="Calibri" w:hAnsi="Calibri"/>
        </w:rPr>
      </w:pPr>
    </w:p>
    <w:p w14:paraId="525F75B6" w14:textId="77777777" w:rsidR="00722C38" w:rsidRPr="00722C38" w:rsidRDefault="00722C38" w:rsidP="00722C38">
      <w:pPr>
        <w:spacing w:line="276" w:lineRule="auto"/>
        <w:rPr>
          <w:rFonts w:ascii="Calibri" w:hAnsi="Calibri"/>
        </w:rPr>
      </w:pPr>
      <w:r w:rsidRPr="00722C38">
        <w:rPr>
          <w:rFonts w:ascii="Calibri" w:hAnsi="Calibri"/>
        </w:rPr>
        <w:t xml:space="preserve">Our problem is we're not dependent on the Holy Spirit. But that's not on God, that's on us. If we would learn to be more Spirit dependent, the Holy Spirit would do more in our life. But there's always a flow of the Spirit. </w:t>
      </w:r>
    </w:p>
    <w:p w14:paraId="33339F29" w14:textId="77777777" w:rsidR="00722C38" w:rsidRPr="00722C38" w:rsidRDefault="00722C38" w:rsidP="00722C38">
      <w:pPr>
        <w:spacing w:line="276" w:lineRule="auto"/>
        <w:rPr>
          <w:rFonts w:ascii="Calibri" w:hAnsi="Calibri"/>
        </w:rPr>
      </w:pPr>
    </w:p>
    <w:p w14:paraId="5E6DABC7" w14:textId="77777777" w:rsidR="00722C38" w:rsidRPr="00722C38" w:rsidRDefault="00722C38" w:rsidP="00722C38">
      <w:pPr>
        <w:spacing w:line="276" w:lineRule="auto"/>
        <w:rPr>
          <w:rFonts w:ascii="Calibri" w:hAnsi="Calibri"/>
          <w:i/>
          <w:iCs/>
        </w:rPr>
      </w:pPr>
      <w:r w:rsidRPr="00722C38">
        <w:rPr>
          <w:rFonts w:ascii="Calibri" w:hAnsi="Calibri"/>
          <w:i/>
          <w:iCs/>
        </w:rPr>
        <w:t>b. The Spirit Empowers</w:t>
      </w:r>
    </w:p>
    <w:p w14:paraId="3063E0DD" w14:textId="77777777" w:rsidR="00722C38" w:rsidRPr="00722C38" w:rsidRDefault="00722C38" w:rsidP="00722C38">
      <w:pPr>
        <w:spacing w:line="276" w:lineRule="auto"/>
        <w:rPr>
          <w:rFonts w:ascii="Calibri" w:hAnsi="Calibri"/>
        </w:rPr>
      </w:pPr>
    </w:p>
    <w:p w14:paraId="02B64386" w14:textId="77777777" w:rsidR="00722C38" w:rsidRPr="00722C38" w:rsidRDefault="00722C38" w:rsidP="00722C38">
      <w:pPr>
        <w:spacing w:line="276" w:lineRule="auto"/>
        <w:rPr>
          <w:rFonts w:ascii="Calibri" w:hAnsi="Calibri"/>
        </w:rPr>
      </w:pPr>
      <w:r w:rsidRPr="00722C38">
        <w:rPr>
          <w:rFonts w:ascii="Calibri" w:hAnsi="Calibri"/>
        </w:rPr>
        <w:t>“God’s not given us the spirit of fear, but of power, love, and a sound mind” (2 Timothy 1:7).</w:t>
      </w:r>
    </w:p>
    <w:p w14:paraId="254918DD" w14:textId="77777777" w:rsidR="00722C38" w:rsidRPr="00722C38" w:rsidRDefault="00722C38" w:rsidP="00722C38">
      <w:pPr>
        <w:spacing w:line="276" w:lineRule="auto"/>
        <w:rPr>
          <w:rFonts w:ascii="Calibri" w:hAnsi="Calibri"/>
        </w:rPr>
      </w:pPr>
    </w:p>
    <w:p w14:paraId="004B9E13" w14:textId="77777777" w:rsidR="00722C38" w:rsidRPr="00722C38" w:rsidRDefault="00722C38" w:rsidP="00722C38">
      <w:pPr>
        <w:spacing w:line="276" w:lineRule="auto"/>
        <w:rPr>
          <w:rFonts w:ascii="Calibri" w:hAnsi="Calibri"/>
        </w:rPr>
      </w:pPr>
      <w:r w:rsidRPr="00722C38">
        <w:rPr>
          <w:rFonts w:ascii="Calibri" w:hAnsi="Calibri"/>
        </w:rPr>
        <w:t xml:space="preserve">The Holy Spirit is God's enabling presence in our lives. </w:t>
      </w:r>
    </w:p>
    <w:p w14:paraId="6FFBE377" w14:textId="77777777" w:rsidR="00722C38" w:rsidRPr="00722C38" w:rsidRDefault="00722C38" w:rsidP="00722C38">
      <w:pPr>
        <w:spacing w:line="276" w:lineRule="auto"/>
        <w:rPr>
          <w:rFonts w:ascii="Calibri" w:hAnsi="Calibri"/>
        </w:rPr>
      </w:pPr>
    </w:p>
    <w:p w14:paraId="2D523EA6" w14:textId="77777777" w:rsidR="00722C38" w:rsidRPr="00722C38" w:rsidRDefault="00722C38" w:rsidP="00722C38">
      <w:pPr>
        <w:spacing w:line="276" w:lineRule="auto"/>
        <w:rPr>
          <w:rFonts w:ascii="Calibri" w:hAnsi="Calibri"/>
        </w:rPr>
      </w:pPr>
      <w:r w:rsidRPr="00722C38">
        <w:rPr>
          <w:rFonts w:ascii="Calibri" w:hAnsi="Calibri"/>
        </w:rPr>
        <w:t xml:space="preserve">Back to this idea of oil, the Holy Spirit lubricates. There’s oil in the lampstand. </w:t>
      </w:r>
    </w:p>
    <w:p w14:paraId="473A3641" w14:textId="77777777" w:rsidR="00722C38" w:rsidRPr="00722C38" w:rsidRDefault="00722C38" w:rsidP="00722C38">
      <w:pPr>
        <w:spacing w:line="276" w:lineRule="auto"/>
        <w:rPr>
          <w:rFonts w:ascii="Calibri" w:hAnsi="Calibri"/>
        </w:rPr>
      </w:pPr>
    </w:p>
    <w:p w14:paraId="1F402E30" w14:textId="36A4FAD2" w:rsidR="00722C38" w:rsidRPr="00722C38" w:rsidRDefault="00722C38" w:rsidP="00722C38">
      <w:pPr>
        <w:spacing w:line="276" w:lineRule="auto"/>
        <w:rPr>
          <w:rFonts w:ascii="Calibri" w:hAnsi="Calibri"/>
        </w:rPr>
      </w:pPr>
      <w:r w:rsidRPr="00722C38">
        <w:rPr>
          <w:rFonts w:ascii="Calibri" w:hAnsi="Calibri"/>
        </w:rPr>
        <w:t xml:space="preserve">My granddad was a locksmith. There were a few times I went with him to do his little locksmithing jobs when I was a kid. </w:t>
      </w:r>
      <w:r w:rsidR="00F86D9B">
        <w:rPr>
          <w:rFonts w:ascii="Calibri" w:hAnsi="Calibri"/>
        </w:rPr>
        <w:t xml:space="preserve">Several times I saw him fix locks that would not open by spraying silicone spray. Customers were </w:t>
      </w:r>
      <w:proofErr w:type="spellStart"/>
      <w:r w:rsidR="00F86D9B">
        <w:rPr>
          <w:rFonts w:ascii="Calibri" w:hAnsi="Calibri"/>
        </w:rPr>
        <w:t>astoned</w:t>
      </w:r>
      <w:proofErr w:type="spellEnd"/>
      <w:r w:rsidR="00F86D9B">
        <w:rPr>
          <w:rFonts w:ascii="Calibri" w:hAnsi="Calibri"/>
        </w:rPr>
        <w:t xml:space="preserve"> that the only thing wrong with t</w:t>
      </w:r>
      <w:r w:rsidR="00AE44DB">
        <w:rPr>
          <w:rFonts w:ascii="Calibri" w:hAnsi="Calibri"/>
        </w:rPr>
        <w:t>he lock was lubrication. The spray would enable the lock to function properly.</w:t>
      </w:r>
    </w:p>
    <w:p w14:paraId="7C38A15B" w14:textId="77777777" w:rsidR="00722C38" w:rsidRPr="00722C38" w:rsidRDefault="00722C38" w:rsidP="00722C38">
      <w:pPr>
        <w:spacing w:line="276" w:lineRule="auto"/>
        <w:rPr>
          <w:rFonts w:ascii="Calibri" w:hAnsi="Calibri"/>
        </w:rPr>
      </w:pPr>
    </w:p>
    <w:p w14:paraId="2393098F" w14:textId="77777777" w:rsidR="00722C38" w:rsidRPr="00722C38" w:rsidRDefault="00722C38" w:rsidP="00722C38">
      <w:pPr>
        <w:spacing w:line="276" w:lineRule="auto"/>
        <w:rPr>
          <w:rFonts w:ascii="Calibri" w:hAnsi="Calibri"/>
        </w:rPr>
      </w:pPr>
      <w:r w:rsidRPr="00722C38">
        <w:rPr>
          <w:rFonts w:ascii="Calibri" w:hAnsi="Calibri"/>
        </w:rPr>
        <w:t xml:space="preserve">Sometimes in life we need to be lubricated. There's friction in our life. The Holy Spirit is the one who enables us to smooth things out, and to accomplish those things that God's put before us. </w:t>
      </w:r>
    </w:p>
    <w:p w14:paraId="5AE28332" w14:textId="77777777" w:rsidR="00722C38" w:rsidRPr="00722C38" w:rsidRDefault="00722C38" w:rsidP="00722C38">
      <w:pPr>
        <w:spacing w:line="276" w:lineRule="auto"/>
        <w:rPr>
          <w:rFonts w:ascii="Calibri" w:hAnsi="Calibri"/>
          <w:i/>
          <w:iCs/>
        </w:rPr>
      </w:pPr>
    </w:p>
    <w:p w14:paraId="3ED0039C" w14:textId="77777777" w:rsidR="00722C38" w:rsidRPr="00722C38" w:rsidRDefault="00722C38" w:rsidP="00722C38">
      <w:pPr>
        <w:spacing w:line="276" w:lineRule="auto"/>
        <w:rPr>
          <w:rFonts w:ascii="Calibri" w:hAnsi="Calibri"/>
          <w:i/>
          <w:iCs/>
        </w:rPr>
      </w:pPr>
      <w:r w:rsidRPr="00722C38">
        <w:rPr>
          <w:rFonts w:ascii="Calibri" w:hAnsi="Calibri"/>
          <w:i/>
          <w:iCs/>
        </w:rPr>
        <w:t>c. The Sprit Accomplishes</w:t>
      </w:r>
    </w:p>
    <w:p w14:paraId="4D274778" w14:textId="77777777" w:rsidR="00722C38" w:rsidRPr="00722C38" w:rsidRDefault="00722C38" w:rsidP="00722C38">
      <w:pPr>
        <w:spacing w:line="276" w:lineRule="auto"/>
        <w:rPr>
          <w:rFonts w:ascii="Calibri" w:hAnsi="Calibri"/>
        </w:rPr>
      </w:pPr>
    </w:p>
    <w:p w14:paraId="76EDB197" w14:textId="77777777" w:rsidR="00722C38" w:rsidRPr="00722C38" w:rsidRDefault="00722C38" w:rsidP="00722C38">
      <w:pPr>
        <w:spacing w:line="276" w:lineRule="auto"/>
        <w:rPr>
          <w:rFonts w:ascii="Calibri" w:hAnsi="Calibri"/>
        </w:rPr>
      </w:pPr>
      <w:r w:rsidRPr="00722C38">
        <w:rPr>
          <w:rFonts w:ascii="Calibri" w:hAnsi="Calibri"/>
        </w:rPr>
        <w:t>“What are you, great mountain? Before Zerubbabel you will become a plain” (Zechariah 4:7).</w:t>
      </w:r>
    </w:p>
    <w:p w14:paraId="17C2D662" w14:textId="77777777" w:rsidR="00722C38" w:rsidRPr="00722C38" w:rsidRDefault="00722C38" w:rsidP="00722C38">
      <w:pPr>
        <w:spacing w:line="276" w:lineRule="auto"/>
        <w:rPr>
          <w:rFonts w:ascii="Calibri" w:hAnsi="Calibri"/>
        </w:rPr>
      </w:pPr>
    </w:p>
    <w:p w14:paraId="28A73011" w14:textId="594001C5" w:rsidR="00722C38" w:rsidRPr="00722C38" w:rsidRDefault="00722C38" w:rsidP="00722C38">
      <w:pPr>
        <w:spacing w:line="276" w:lineRule="auto"/>
        <w:rPr>
          <w:rFonts w:ascii="Calibri" w:hAnsi="Calibri"/>
        </w:rPr>
      </w:pPr>
      <w:r w:rsidRPr="00722C38">
        <w:rPr>
          <w:rFonts w:ascii="Calibri" w:hAnsi="Calibri"/>
        </w:rPr>
        <w:t xml:space="preserve">When the Spirit of God gets involved, things start to move, things start to shake, things start to happen. We've been waiting for 15 years, and we don't know what to do to build the temple. All of a </w:t>
      </w:r>
      <w:proofErr w:type="gramStart"/>
      <w:r w:rsidRPr="00722C38">
        <w:rPr>
          <w:rFonts w:ascii="Calibri" w:hAnsi="Calibri"/>
        </w:rPr>
        <w:t>sudden</w:t>
      </w:r>
      <w:proofErr w:type="gramEnd"/>
      <w:r w:rsidRPr="00722C38">
        <w:rPr>
          <w:rFonts w:ascii="Calibri" w:hAnsi="Calibri"/>
        </w:rPr>
        <w:t xml:space="preserve"> the Spirit starts shaking. We’re about to get this thing done. The Spirit of God is going to enable you to do what God has purposed for you</w:t>
      </w:r>
      <w:r w:rsidR="00AE44DB">
        <w:rPr>
          <w:rFonts w:ascii="Calibri" w:hAnsi="Calibri"/>
        </w:rPr>
        <w:t xml:space="preserve">. </w:t>
      </w:r>
      <w:proofErr w:type="gramStart"/>
      <w:r w:rsidRPr="00722C38">
        <w:rPr>
          <w:rFonts w:ascii="Calibri" w:hAnsi="Calibri"/>
        </w:rPr>
        <w:t>Every single thing</w:t>
      </w:r>
      <w:proofErr w:type="gramEnd"/>
      <w:r w:rsidRPr="00722C38">
        <w:rPr>
          <w:rFonts w:ascii="Calibri" w:hAnsi="Calibri"/>
        </w:rPr>
        <w:t xml:space="preserve">. </w:t>
      </w:r>
    </w:p>
    <w:p w14:paraId="30EBB413" w14:textId="77777777" w:rsidR="00722C38" w:rsidRPr="00722C38" w:rsidRDefault="00722C38" w:rsidP="00722C38">
      <w:pPr>
        <w:spacing w:line="276" w:lineRule="auto"/>
        <w:rPr>
          <w:rFonts w:ascii="Calibri" w:hAnsi="Calibri"/>
        </w:rPr>
      </w:pPr>
    </w:p>
    <w:p w14:paraId="5D6803B5" w14:textId="77777777" w:rsidR="00722C38" w:rsidRPr="00722C38" w:rsidRDefault="00722C38" w:rsidP="00722C38">
      <w:pPr>
        <w:spacing w:line="276" w:lineRule="auto"/>
        <w:rPr>
          <w:rFonts w:ascii="Calibri" w:hAnsi="Calibri"/>
          <w:i/>
          <w:iCs/>
        </w:rPr>
      </w:pPr>
      <w:r w:rsidRPr="00722C38">
        <w:rPr>
          <w:rFonts w:ascii="Calibri" w:hAnsi="Calibri"/>
          <w:i/>
          <w:iCs/>
        </w:rPr>
        <w:t>d. The Spirit Illuminates</w:t>
      </w:r>
    </w:p>
    <w:p w14:paraId="7A63298A" w14:textId="77777777" w:rsidR="00722C38" w:rsidRPr="00722C38" w:rsidRDefault="00722C38" w:rsidP="00722C38">
      <w:pPr>
        <w:spacing w:line="276" w:lineRule="auto"/>
        <w:rPr>
          <w:rFonts w:ascii="Calibri" w:hAnsi="Calibri"/>
        </w:rPr>
      </w:pPr>
    </w:p>
    <w:p w14:paraId="493D9DD3" w14:textId="78F0BC81" w:rsidR="00722C38" w:rsidRPr="00722C38" w:rsidRDefault="00722C38" w:rsidP="00722C38">
      <w:pPr>
        <w:spacing w:line="276" w:lineRule="auto"/>
        <w:rPr>
          <w:rFonts w:ascii="Calibri" w:hAnsi="Calibri"/>
        </w:rPr>
      </w:pPr>
      <w:r w:rsidRPr="00722C38">
        <w:rPr>
          <w:rFonts w:ascii="Calibri" w:hAnsi="Calibri"/>
        </w:rPr>
        <w:t xml:space="preserve">He lights our path. In this vision, the oil coming through that conduit from the olive trees illuminates </w:t>
      </w:r>
      <w:r w:rsidR="00AE44DB">
        <w:rPr>
          <w:rFonts w:ascii="Calibri" w:hAnsi="Calibri"/>
        </w:rPr>
        <w:t>the temple</w:t>
      </w:r>
      <w:r w:rsidRPr="00722C38">
        <w:rPr>
          <w:rFonts w:ascii="Calibri" w:hAnsi="Calibri"/>
        </w:rPr>
        <w:t xml:space="preserve">. When the Holy Spirit is moving in your life, He will illuminate </w:t>
      </w:r>
      <w:r w:rsidR="00AE44DB">
        <w:rPr>
          <w:rFonts w:ascii="Calibri" w:hAnsi="Calibri"/>
        </w:rPr>
        <w:t>your</w:t>
      </w:r>
      <w:r w:rsidRPr="00722C38">
        <w:rPr>
          <w:rFonts w:ascii="Calibri" w:hAnsi="Calibri"/>
        </w:rPr>
        <w:t xml:space="preserve"> path </w:t>
      </w:r>
      <w:r w:rsidRPr="00722C38">
        <w:rPr>
          <w:rFonts w:ascii="Calibri" w:hAnsi="Calibri"/>
        </w:rPr>
        <w:lastRenderedPageBreak/>
        <w:t xml:space="preserve">and He will show you the steps you need to </w:t>
      </w:r>
      <w:r w:rsidR="00AE44DB">
        <w:rPr>
          <w:rFonts w:ascii="Calibri" w:hAnsi="Calibri"/>
        </w:rPr>
        <w:t>take</w:t>
      </w:r>
      <w:r w:rsidRPr="00722C38">
        <w:rPr>
          <w:rFonts w:ascii="Calibri" w:hAnsi="Calibri"/>
        </w:rPr>
        <w:t xml:space="preserve">. You're not walking in the </w:t>
      </w:r>
      <w:proofErr w:type="gramStart"/>
      <w:r w:rsidRPr="00722C38">
        <w:rPr>
          <w:rFonts w:ascii="Calibri" w:hAnsi="Calibri"/>
        </w:rPr>
        <w:t>darkness,</w:t>
      </w:r>
      <w:proofErr w:type="gramEnd"/>
      <w:r w:rsidRPr="00722C38">
        <w:rPr>
          <w:rFonts w:ascii="Calibri" w:hAnsi="Calibri"/>
        </w:rPr>
        <w:t xml:space="preserve"> you're walking in the light of the Spirit. </w:t>
      </w:r>
    </w:p>
    <w:p w14:paraId="5BDC89E2" w14:textId="77777777" w:rsidR="00722C38" w:rsidRPr="00722C38" w:rsidRDefault="00722C38" w:rsidP="00722C38">
      <w:pPr>
        <w:spacing w:line="276" w:lineRule="auto"/>
        <w:rPr>
          <w:rFonts w:ascii="Calibri" w:hAnsi="Calibri"/>
        </w:rPr>
      </w:pPr>
    </w:p>
    <w:p w14:paraId="36A281F6" w14:textId="287A8D46" w:rsidR="00722C38" w:rsidRPr="00722C38" w:rsidRDefault="00722C38" w:rsidP="00722C38">
      <w:pPr>
        <w:spacing w:line="276" w:lineRule="auto"/>
        <w:rPr>
          <w:rFonts w:ascii="Calibri" w:hAnsi="Calibri"/>
        </w:rPr>
      </w:pPr>
      <w:r w:rsidRPr="00722C38">
        <w:rPr>
          <w:rFonts w:ascii="Calibri" w:hAnsi="Calibri"/>
        </w:rPr>
        <w:t xml:space="preserve">But too many times we settle for our own self-effort. We're more comfortable doing our own things more than we are relying on the Holy Spirit. Your self-effort is a cheap substitute for the </w:t>
      </w:r>
      <w:r w:rsidR="00AE44DB">
        <w:rPr>
          <w:rFonts w:ascii="Calibri" w:hAnsi="Calibri"/>
        </w:rPr>
        <w:t>power of God’s Spirit</w:t>
      </w:r>
      <w:r w:rsidRPr="00722C38">
        <w:rPr>
          <w:rFonts w:ascii="Calibri" w:hAnsi="Calibri"/>
        </w:rPr>
        <w:t xml:space="preserve">. </w:t>
      </w:r>
    </w:p>
    <w:p w14:paraId="13609290" w14:textId="77777777" w:rsidR="00722C38" w:rsidRPr="00722C38" w:rsidRDefault="00722C38" w:rsidP="00722C38">
      <w:pPr>
        <w:spacing w:line="276" w:lineRule="auto"/>
        <w:rPr>
          <w:rFonts w:ascii="Calibri" w:hAnsi="Calibri"/>
        </w:rPr>
      </w:pPr>
    </w:p>
    <w:p w14:paraId="7AE349C5" w14:textId="5451DA98" w:rsidR="00722C38" w:rsidRPr="00722C38" w:rsidRDefault="00722C38" w:rsidP="00722C38">
      <w:pPr>
        <w:spacing w:line="276" w:lineRule="auto"/>
        <w:rPr>
          <w:rFonts w:ascii="Calibri" w:hAnsi="Calibri"/>
        </w:rPr>
      </w:pPr>
      <w:r w:rsidRPr="00722C38">
        <w:rPr>
          <w:rFonts w:ascii="Calibri" w:hAnsi="Calibri"/>
        </w:rPr>
        <w:t xml:space="preserve">Have you ever bought something that was </w:t>
      </w:r>
      <w:r w:rsidR="00AE44DB">
        <w:rPr>
          <w:rFonts w:ascii="Calibri" w:hAnsi="Calibri"/>
        </w:rPr>
        <w:t>a</w:t>
      </w:r>
      <w:r w:rsidRPr="00722C38">
        <w:rPr>
          <w:rFonts w:ascii="Calibri" w:hAnsi="Calibri"/>
        </w:rPr>
        <w:t xml:space="preserve"> discount knockoff brand only to regret it? </w:t>
      </w:r>
    </w:p>
    <w:p w14:paraId="7C91F1E4" w14:textId="77777777" w:rsidR="00722C38" w:rsidRPr="00722C38" w:rsidRDefault="00722C38" w:rsidP="00722C38">
      <w:pPr>
        <w:spacing w:line="276" w:lineRule="auto"/>
        <w:rPr>
          <w:rFonts w:ascii="Calibri" w:hAnsi="Calibri"/>
        </w:rPr>
      </w:pPr>
    </w:p>
    <w:p w14:paraId="05F9A441" w14:textId="77777777" w:rsidR="00722C38" w:rsidRPr="00722C38" w:rsidRDefault="00722C38" w:rsidP="00722C38">
      <w:pPr>
        <w:spacing w:line="276" w:lineRule="auto"/>
        <w:rPr>
          <w:rFonts w:ascii="Calibri" w:hAnsi="Calibri"/>
        </w:rPr>
      </w:pPr>
      <w:r w:rsidRPr="00722C38">
        <w:rPr>
          <w:rFonts w:ascii="Calibri" w:hAnsi="Calibri"/>
        </w:rPr>
        <w:t xml:space="preserve">I was talking to Gena last night. Gena, my wife, is an identical twin. </w:t>
      </w:r>
      <w:proofErr w:type="gramStart"/>
      <w:r w:rsidRPr="00722C38">
        <w:rPr>
          <w:rFonts w:ascii="Calibri" w:hAnsi="Calibri"/>
        </w:rPr>
        <w:t>Growing up, there</w:t>
      </w:r>
      <w:proofErr w:type="gramEnd"/>
      <w:r w:rsidRPr="00722C38">
        <w:rPr>
          <w:rFonts w:ascii="Calibri" w:hAnsi="Calibri"/>
        </w:rPr>
        <w:t xml:space="preserve"> were no hand-me-downs because it was just her and her sister. </w:t>
      </w:r>
      <w:proofErr w:type="gramStart"/>
      <w:r w:rsidRPr="00722C38">
        <w:rPr>
          <w:rFonts w:ascii="Calibri" w:hAnsi="Calibri"/>
        </w:rPr>
        <w:t>So</w:t>
      </w:r>
      <w:proofErr w:type="gramEnd"/>
      <w:r w:rsidRPr="00722C38">
        <w:rPr>
          <w:rFonts w:ascii="Calibri" w:hAnsi="Calibri"/>
        </w:rPr>
        <w:t xml:space="preserve"> whenever mom and dad had to buy something, they had to buy two. There was no big brother or big sister to hand stuff down. </w:t>
      </w:r>
    </w:p>
    <w:p w14:paraId="551EFECB" w14:textId="77777777" w:rsidR="00722C38" w:rsidRPr="00722C38" w:rsidRDefault="00722C38" w:rsidP="00722C38">
      <w:pPr>
        <w:spacing w:line="276" w:lineRule="auto"/>
        <w:rPr>
          <w:rFonts w:ascii="Calibri" w:hAnsi="Calibri"/>
        </w:rPr>
      </w:pPr>
    </w:p>
    <w:p w14:paraId="21219FE5" w14:textId="77777777" w:rsidR="00722C38" w:rsidRPr="00722C38" w:rsidRDefault="00722C38" w:rsidP="00722C38">
      <w:pPr>
        <w:spacing w:line="276" w:lineRule="auto"/>
        <w:rPr>
          <w:rFonts w:ascii="Calibri" w:hAnsi="Calibri"/>
        </w:rPr>
      </w:pPr>
      <w:r w:rsidRPr="00722C38">
        <w:rPr>
          <w:rFonts w:ascii="Calibri" w:hAnsi="Calibri"/>
        </w:rPr>
        <w:t xml:space="preserve">All the kids at school were wearing these cool boat shoes back in the day. Gena and her sister wanted to have some boat shoes and they told their mom. Her mom always bought her shoes at Payless. She took her to Payless and bought her the boat shoes and they were </w:t>
      </w:r>
      <w:proofErr w:type="gramStart"/>
      <w:r w:rsidRPr="00722C38">
        <w:rPr>
          <w:rFonts w:ascii="Calibri" w:hAnsi="Calibri"/>
        </w:rPr>
        <w:t>made out of</w:t>
      </w:r>
      <w:proofErr w:type="gramEnd"/>
      <w:r w:rsidRPr="00722C38">
        <w:rPr>
          <w:rFonts w:ascii="Calibri" w:hAnsi="Calibri"/>
        </w:rPr>
        <w:t xml:space="preserve"> pleather. Pleather is a nice way of saying it. Pleather is </w:t>
      </w:r>
      <w:proofErr w:type="gramStart"/>
      <w:r w:rsidRPr="00722C38">
        <w:rPr>
          <w:rFonts w:ascii="Calibri" w:hAnsi="Calibri"/>
        </w:rPr>
        <w:t>really plastic</w:t>
      </w:r>
      <w:proofErr w:type="gramEnd"/>
      <w:r w:rsidRPr="00722C38">
        <w:rPr>
          <w:rFonts w:ascii="Calibri" w:hAnsi="Calibri"/>
        </w:rPr>
        <w:t xml:space="preserve">. </w:t>
      </w:r>
      <w:proofErr w:type="gramStart"/>
      <w:r w:rsidRPr="00722C38">
        <w:rPr>
          <w:rFonts w:ascii="Calibri" w:hAnsi="Calibri"/>
        </w:rPr>
        <w:t>It’s</w:t>
      </w:r>
      <w:proofErr w:type="gramEnd"/>
      <w:r w:rsidRPr="00722C38">
        <w:rPr>
          <w:rFonts w:ascii="Calibri" w:hAnsi="Calibri"/>
        </w:rPr>
        <w:t xml:space="preserve"> just brown plastic is what it is. I mean it looks like leather, but it is plastic. </w:t>
      </w:r>
    </w:p>
    <w:p w14:paraId="21FFC81E" w14:textId="77777777" w:rsidR="00722C38" w:rsidRPr="00722C38" w:rsidRDefault="00722C38" w:rsidP="00722C38">
      <w:pPr>
        <w:spacing w:line="276" w:lineRule="auto"/>
        <w:rPr>
          <w:rFonts w:ascii="Calibri" w:hAnsi="Calibri"/>
        </w:rPr>
      </w:pPr>
    </w:p>
    <w:p w14:paraId="6CACFC04" w14:textId="6B53F6F0" w:rsidR="00722C38" w:rsidRPr="00722C38" w:rsidRDefault="00722C38" w:rsidP="00722C38">
      <w:pPr>
        <w:spacing w:line="276" w:lineRule="auto"/>
        <w:rPr>
          <w:rFonts w:ascii="Calibri" w:hAnsi="Calibri"/>
        </w:rPr>
      </w:pPr>
      <w:r w:rsidRPr="00722C38">
        <w:rPr>
          <w:rFonts w:ascii="Calibri" w:hAnsi="Calibri"/>
        </w:rPr>
        <w:t xml:space="preserve">She said that she wore them to school the next day and because they were pleather, they squeaked. Because she had the plastic shoes – squeak, squeak, squeak. </w:t>
      </w:r>
      <w:proofErr w:type="gramStart"/>
      <w:r w:rsidRPr="00722C38">
        <w:rPr>
          <w:rFonts w:ascii="Calibri" w:hAnsi="Calibri"/>
        </w:rPr>
        <w:t>All of</w:t>
      </w:r>
      <w:proofErr w:type="gramEnd"/>
      <w:r w:rsidRPr="00722C38">
        <w:rPr>
          <w:rFonts w:ascii="Calibri" w:hAnsi="Calibri"/>
        </w:rPr>
        <w:t xml:space="preserve"> her classmates could hear her coming down the hall, heard her sister – squeak, squeak, squeak. Then the</w:t>
      </w:r>
      <w:r w:rsidR="00AE44DB">
        <w:rPr>
          <w:rFonts w:ascii="Calibri" w:hAnsi="Calibri"/>
        </w:rPr>
        <w:t xml:space="preserve"> shoes</w:t>
      </w:r>
      <w:r w:rsidRPr="00722C38">
        <w:rPr>
          <w:rFonts w:ascii="Calibri" w:hAnsi="Calibri"/>
        </w:rPr>
        <w:t xml:space="preserve"> cracked. She said, “I just wish that I would have bought the leather shoes. It would have cost a little bit more money, but my shoes wouldn't crack and</w:t>
      </w:r>
      <w:r w:rsidR="00AE44DB">
        <w:rPr>
          <w:rFonts w:ascii="Calibri" w:hAnsi="Calibri"/>
        </w:rPr>
        <w:t xml:space="preserve"> </w:t>
      </w:r>
      <w:r w:rsidRPr="00722C38">
        <w:rPr>
          <w:rFonts w:ascii="Calibri" w:hAnsi="Calibri"/>
        </w:rPr>
        <w:t xml:space="preserve">squeak.” </w:t>
      </w:r>
    </w:p>
    <w:p w14:paraId="434D0C7B" w14:textId="77777777" w:rsidR="00722C38" w:rsidRPr="00722C38" w:rsidRDefault="00722C38" w:rsidP="00722C38">
      <w:pPr>
        <w:spacing w:line="276" w:lineRule="auto"/>
        <w:rPr>
          <w:rFonts w:ascii="Calibri" w:hAnsi="Calibri"/>
        </w:rPr>
      </w:pPr>
    </w:p>
    <w:p w14:paraId="7DE49B3A" w14:textId="423E8458" w:rsidR="00722C38" w:rsidRPr="00722C38" w:rsidRDefault="00722C38" w:rsidP="00722C38">
      <w:pPr>
        <w:spacing w:line="276" w:lineRule="auto"/>
        <w:rPr>
          <w:rFonts w:ascii="Calibri" w:hAnsi="Calibri"/>
        </w:rPr>
      </w:pPr>
      <w:r w:rsidRPr="00722C38">
        <w:rPr>
          <w:rFonts w:ascii="Calibri" w:hAnsi="Calibri"/>
        </w:rPr>
        <w:t>I wonder how many times we settle for pleather over leather. How many times do we say, “I have this under control. I'm a smart guy, I got some experience. I know people. I'm educated. I’ve been through some things before. I got this all figured out.”</w:t>
      </w:r>
    </w:p>
    <w:p w14:paraId="46240A63" w14:textId="77777777" w:rsidR="00722C38" w:rsidRPr="00722C38" w:rsidRDefault="00722C38" w:rsidP="00722C38">
      <w:pPr>
        <w:spacing w:line="276" w:lineRule="auto"/>
        <w:rPr>
          <w:rFonts w:ascii="Calibri" w:hAnsi="Calibri"/>
        </w:rPr>
      </w:pPr>
    </w:p>
    <w:p w14:paraId="6FAF5DCA" w14:textId="77777777" w:rsidR="00722C38" w:rsidRPr="00722C38" w:rsidRDefault="00722C38" w:rsidP="00722C38">
      <w:pPr>
        <w:spacing w:line="276" w:lineRule="auto"/>
        <w:rPr>
          <w:rFonts w:ascii="Calibri" w:hAnsi="Calibri"/>
        </w:rPr>
      </w:pPr>
      <w:r w:rsidRPr="00722C38">
        <w:rPr>
          <w:rFonts w:ascii="Calibri" w:hAnsi="Calibri"/>
        </w:rPr>
        <w:t xml:space="preserve">Maybe this was the problem of the Israelites. It was in the middle of that, Zechariah reminds them, “’It’s not by might, it's not by power, but it's by my Spirit,’ says the Lord.” </w:t>
      </w:r>
    </w:p>
    <w:p w14:paraId="35AE08D1" w14:textId="77777777" w:rsidR="00722C38" w:rsidRPr="00722C38" w:rsidRDefault="00722C38" w:rsidP="00722C38">
      <w:pPr>
        <w:spacing w:line="276" w:lineRule="auto"/>
        <w:rPr>
          <w:rFonts w:ascii="Calibri" w:hAnsi="Calibri"/>
        </w:rPr>
      </w:pPr>
    </w:p>
    <w:p w14:paraId="70950C45" w14:textId="77777777" w:rsidR="00722C38" w:rsidRPr="00722C38" w:rsidRDefault="00722C38" w:rsidP="00722C38">
      <w:pPr>
        <w:spacing w:line="276" w:lineRule="auto"/>
        <w:rPr>
          <w:rFonts w:ascii="Calibri" w:hAnsi="Calibri"/>
        </w:rPr>
      </w:pPr>
      <w:proofErr w:type="gramStart"/>
      <w:r w:rsidRPr="00722C38">
        <w:rPr>
          <w:rFonts w:ascii="Calibri" w:hAnsi="Calibri"/>
        </w:rPr>
        <w:t>There's</w:t>
      </w:r>
      <w:proofErr w:type="gramEnd"/>
      <w:r w:rsidRPr="00722C38">
        <w:rPr>
          <w:rFonts w:ascii="Calibri" w:hAnsi="Calibri"/>
        </w:rPr>
        <w:t xml:space="preserve"> two extremes when it comes to getting things done. Some people work harder. “I'm going to put more elbow grease into it. I'm going to show up early. I'm going to stay late. I'm going to make it happen.” Then some people (and Christian people do this a lot) become super spiritual. I mean that in a bad way. Sometimes people sit around and they're like, “I am waiting on God. That means I'm going to sit by the pool, and get a tan, and drink my favorite drink, and </w:t>
      </w:r>
      <w:r w:rsidRPr="00722C38">
        <w:rPr>
          <w:rFonts w:ascii="Calibri" w:hAnsi="Calibri"/>
        </w:rPr>
        <w:lastRenderedPageBreak/>
        <w:t xml:space="preserve">stare into the sky, and angels are going to show up and make all of this happen.” Christian people can be one side or the other. </w:t>
      </w:r>
    </w:p>
    <w:p w14:paraId="2104A4CF" w14:textId="77777777" w:rsidR="00722C38" w:rsidRPr="00722C38" w:rsidRDefault="00722C38" w:rsidP="00722C38">
      <w:pPr>
        <w:spacing w:line="276" w:lineRule="auto"/>
        <w:rPr>
          <w:rFonts w:ascii="Calibri" w:hAnsi="Calibri"/>
        </w:rPr>
      </w:pPr>
    </w:p>
    <w:p w14:paraId="4A3368D9" w14:textId="77777777" w:rsidR="00722C38" w:rsidRPr="00722C38" w:rsidRDefault="00722C38" w:rsidP="00722C38">
      <w:pPr>
        <w:spacing w:line="276" w:lineRule="auto"/>
        <w:rPr>
          <w:rFonts w:ascii="Calibri" w:hAnsi="Calibri"/>
        </w:rPr>
      </w:pPr>
      <w:r w:rsidRPr="00722C38">
        <w:rPr>
          <w:rFonts w:ascii="Calibri" w:hAnsi="Calibri"/>
        </w:rPr>
        <w:t xml:space="preserve">If you're in the work harder camp, you can be a Christian, but you can live like an atheist. Did you know that? When it comes to letting the Spirit of God operate in your life and doing your own thing, you can believe in Jesus. But if you're making all your own decisions and the Spirit of God's not leading and directing you, what have we accomplished? What have we done? </w:t>
      </w:r>
    </w:p>
    <w:p w14:paraId="314A29E5" w14:textId="77777777" w:rsidR="00722C38" w:rsidRPr="00722C38" w:rsidRDefault="00722C38" w:rsidP="00722C38">
      <w:pPr>
        <w:spacing w:line="276" w:lineRule="auto"/>
        <w:rPr>
          <w:rFonts w:ascii="Calibri" w:hAnsi="Calibri"/>
        </w:rPr>
      </w:pPr>
    </w:p>
    <w:p w14:paraId="05360099" w14:textId="77777777" w:rsidR="00722C38" w:rsidRPr="00722C38" w:rsidRDefault="00722C38" w:rsidP="00722C38">
      <w:pPr>
        <w:spacing w:line="276" w:lineRule="auto"/>
        <w:rPr>
          <w:rFonts w:ascii="Calibri" w:hAnsi="Calibri"/>
        </w:rPr>
      </w:pPr>
      <w:r w:rsidRPr="00722C38">
        <w:rPr>
          <w:rFonts w:ascii="Calibri" w:hAnsi="Calibri"/>
        </w:rPr>
        <w:t xml:space="preserve">The super spiritual side sometimes says, “Let go and let God.” God works in and through us. Angels didn't show up and build the temple, but it was divinely empowered by God. God uses people to accomplish tasks. But God uses people who are full of the Holy Spirit. That's who God uses. </w:t>
      </w:r>
    </w:p>
    <w:p w14:paraId="03C1AF39" w14:textId="77777777" w:rsidR="00722C38" w:rsidRPr="00722C38" w:rsidRDefault="00722C38" w:rsidP="00722C38">
      <w:pPr>
        <w:spacing w:line="276" w:lineRule="auto"/>
        <w:rPr>
          <w:rFonts w:ascii="Calibri" w:hAnsi="Calibri"/>
        </w:rPr>
      </w:pPr>
    </w:p>
    <w:p w14:paraId="386BD5AE" w14:textId="77777777" w:rsidR="00722C38" w:rsidRPr="00722C38" w:rsidRDefault="00722C38" w:rsidP="00722C38">
      <w:pPr>
        <w:spacing w:line="276" w:lineRule="auto"/>
        <w:rPr>
          <w:rFonts w:ascii="Calibri" w:hAnsi="Calibri"/>
        </w:rPr>
      </w:pPr>
      <w:r w:rsidRPr="00722C38">
        <w:rPr>
          <w:rFonts w:ascii="Calibri" w:hAnsi="Calibri"/>
        </w:rPr>
        <w:t>How do you know if you're relying on the Holy Spirit?</w:t>
      </w:r>
    </w:p>
    <w:p w14:paraId="1BF141FD" w14:textId="77777777" w:rsidR="00722C38" w:rsidRPr="00722C38" w:rsidRDefault="00722C38" w:rsidP="00722C38">
      <w:pPr>
        <w:spacing w:line="276" w:lineRule="auto"/>
        <w:rPr>
          <w:rFonts w:ascii="Calibri" w:hAnsi="Calibri"/>
        </w:rPr>
      </w:pPr>
    </w:p>
    <w:p w14:paraId="117D4F38" w14:textId="5F449427" w:rsidR="00722C38" w:rsidRPr="00722C38" w:rsidRDefault="00722C38" w:rsidP="00722C38">
      <w:pPr>
        <w:spacing w:line="276" w:lineRule="auto"/>
        <w:rPr>
          <w:rFonts w:ascii="Calibri" w:hAnsi="Calibri"/>
        </w:rPr>
      </w:pPr>
      <w:r w:rsidRPr="00722C38">
        <w:rPr>
          <w:rFonts w:ascii="Calibri" w:hAnsi="Calibri"/>
        </w:rPr>
        <w:t xml:space="preserve">1) We </w:t>
      </w:r>
      <w:proofErr w:type="gramStart"/>
      <w:r w:rsidRPr="00722C38">
        <w:rPr>
          <w:rFonts w:ascii="Calibri" w:hAnsi="Calibri"/>
        </w:rPr>
        <w:t>have to</w:t>
      </w:r>
      <w:proofErr w:type="gramEnd"/>
      <w:r w:rsidRPr="00722C38">
        <w:rPr>
          <w:rFonts w:ascii="Calibri" w:hAnsi="Calibri"/>
        </w:rPr>
        <w:t xml:space="preserve"> be convinced of our dependency on God. Here's a great determining factor. Do you really believe that if God is not in the picture, your project is not going to happen? Do you believe that if things aren't going well, I'll kind of figure it out? D</w:t>
      </w:r>
      <w:r w:rsidR="00885CE4">
        <w:rPr>
          <w:rFonts w:ascii="Calibri" w:hAnsi="Calibri"/>
        </w:rPr>
        <w:t>o</w:t>
      </w:r>
      <w:r w:rsidRPr="00722C38">
        <w:rPr>
          <w:rFonts w:ascii="Calibri" w:hAnsi="Calibri"/>
        </w:rPr>
        <w:t xml:space="preserve"> you really believe that to run your business, and to run your family, you </w:t>
      </w:r>
      <w:proofErr w:type="gramStart"/>
      <w:r w:rsidRPr="00722C38">
        <w:rPr>
          <w:rFonts w:ascii="Calibri" w:hAnsi="Calibri"/>
        </w:rPr>
        <w:t>have to</w:t>
      </w:r>
      <w:proofErr w:type="gramEnd"/>
      <w:r w:rsidRPr="00722C38">
        <w:rPr>
          <w:rFonts w:ascii="Calibri" w:hAnsi="Calibri"/>
        </w:rPr>
        <w:t xml:space="preserve"> have God. Apart from Him, I'm nothing. I'm totally dependent on God. I'm not avoiding my responsibilities. I just realize that ultimately, if God is not in the picture, we are all toast. I'm dependent on God. That's how you know you are relying on the Holy Spirit. </w:t>
      </w:r>
    </w:p>
    <w:p w14:paraId="0F54D5B0" w14:textId="77777777" w:rsidR="00722C38" w:rsidRPr="00722C38" w:rsidRDefault="00722C38" w:rsidP="00722C38">
      <w:pPr>
        <w:spacing w:line="276" w:lineRule="auto"/>
        <w:rPr>
          <w:rFonts w:ascii="Calibri" w:hAnsi="Calibri"/>
        </w:rPr>
      </w:pPr>
    </w:p>
    <w:p w14:paraId="44967935" w14:textId="77777777" w:rsidR="00722C38" w:rsidRPr="00722C38" w:rsidRDefault="00722C38" w:rsidP="00722C38">
      <w:pPr>
        <w:spacing w:line="276" w:lineRule="auto"/>
        <w:rPr>
          <w:rFonts w:ascii="Calibri" w:hAnsi="Calibri"/>
        </w:rPr>
      </w:pPr>
      <w:r w:rsidRPr="00722C38">
        <w:rPr>
          <w:rFonts w:ascii="Calibri" w:hAnsi="Calibri"/>
        </w:rPr>
        <w:t xml:space="preserve">2) You’re able to relax because you understand that you can't manage every nuance and every detail. You're able to sleep at night because the Holy Spirit is going to fill in the gaps, the Holy Spirit is going to lead you, the Holy Spirit's going to empower you, the Holy Spirit is watching over you, the Holy Spirit is aiding you and helping you, so you can rest, you can relax. </w:t>
      </w:r>
    </w:p>
    <w:p w14:paraId="5BB4CFE7" w14:textId="77777777" w:rsidR="00722C38" w:rsidRPr="00722C38" w:rsidRDefault="00722C38" w:rsidP="00722C38">
      <w:pPr>
        <w:spacing w:line="276" w:lineRule="auto"/>
        <w:rPr>
          <w:rFonts w:ascii="Calibri" w:hAnsi="Calibri"/>
        </w:rPr>
      </w:pPr>
    </w:p>
    <w:p w14:paraId="4298AF1A" w14:textId="77777777" w:rsidR="00722C38" w:rsidRPr="00722C38" w:rsidRDefault="00722C38" w:rsidP="00722C38">
      <w:pPr>
        <w:spacing w:line="276" w:lineRule="auto"/>
        <w:rPr>
          <w:rFonts w:ascii="Calibri" w:hAnsi="Calibri"/>
        </w:rPr>
      </w:pPr>
      <w:r w:rsidRPr="00722C38">
        <w:rPr>
          <w:rFonts w:ascii="Calibri" w:hAnsi="Calibri"/>
        </w:rPr>
        <w:t xml:space="preserve">When you're dependent on the Holy Spirit, you spend more time thinking and praising God for all the things that He's doing. That's how you know you're living dependent on the Spirit. </w:t>
      </w:r>
    </w:p>
    <w:p w14:paraId="76825EA5" w14:textId="77777777" w:rsidR="00722C38" w:rsidRPr="00722C38" w:rsidRDefault="00722C38" w:rsidP="00722C38">
      <w:pPr>
        <w:spacing w:line="276" w:lineRule="auto"/>
        <w:rPr>
          <w:rFonts w:ascii="Calibri" w:hAnsi="Calibri"/>
        </w:rPr>
      </w:pPr>
    </w:p>
    <w:p w14:paraId="0275D6DB" w14:textId="77777777" w:rsidR="00722C38" w:rsidRPr="00722C38" w:rsidRDefault="00722C38" w:rsidP="00722C38">
      <w:pPr>
        <w:spacing w:line="276" w:lineRule="auto"/>
        <w:rPr>
          <w:rFonts w:ascii="Calibri" w:hAnsi="Calibri"/>
        </w:rPr>
      </w:pPr>
      <w:r w:rsidRPr="00722C38">
        <w:rPr>
          <w:rFonts w:ascii="Calibri" w:hAnsi="Calibri"/>
        </w:rPr>
        <w:t>I have the Holy Spirit. I have a problem. But:</w:t>
      </w:r>
    </w:p>
    <w:p w14:paraId="7DC04D39" w14:textId="77777777" w:rsidR="00722C38" w:rsidRPr="00722C38" w:rsidRDefault="00722C38" w:rsidP="00722C38">
      <w:pPr>
        <w:spacing w:line="276" w:lineRule="auto"/>
        <w:rPr>
          <w:rFonts w:ascii="Calibri" w:hAnsi="Calibri"/>
        </w:rPr>
      </w:pPr>
    </w:p>
    <w:p w14:paraId="555F705B" w14:textId="14C84A80" w:rsidR="00722C38" w:rsidRPr="00722C38" w:rsidRDefault="00722C38" w:rsidP="00722C38">
      <w:pPr>
        <w:spacing w:line="276" w:lineRule="auto"/>
        <w:rPr>
          <w:rFonts w:ascii="Calibri" w:hAnsi="Calibri"/>
          <w:b/>
          <w:bCs/>
        </w:rPr>
      </w:pPr>
      <w:r w:rsidRPr="00722C38">
        <w:rPr>
          <w:rFonts w:ascii="Calibri" w:hAnsi="Calibri"/>
          <w:b/>
          <w:bCs/>
        </w:rPr>
        <w:t>3</w:t>
      </w:r>
      <w:r w:rsidR="001051CA">
        <w:rPr>
          <w:rFonts w:ascii="Calibri" w:hAnsi="Calibri"/>
          <w:b/>
          <w:bCs/>
        </w:rPr>
        <w:t xml:space="preserve">. </w:t>
      </w:r>
      <w:r w:rsidRPr="00722C38">
        <w:rPr>
          <w:rFonts w:ascii="Calibri" w:hAnsi="Calibri"/>
          <w:b/>
          <w:bCs/>
        </w:rPr>
        <w:t xml:space="preserve">When </w:t>
      </w:r>
      <w:proofErr w:type="gramStart"/>
      <w:r w:rsidRPr="00722C38">
        <w:rPr>
          <w:rFonts w:ascii="Calibri" w:hAnsi="Calibri"/>
          <w:b/>
          <w:bCs/>
        </w:rPr>
        <w:t>The</w:t>
      </w:r>
      <w:proofErr w:type="gramEnd"/>
      <w:r w:rsidRPr="00722C38">
        <w:rPr>
          <w:rFonts w:ascii="Calibri" w:hAnsi="Calibri"/>
          <w:b/>
          <w:bCs/>
        </w:rPr>
        <w:t xml:space="preserve"> Holy Spirit Meets My Problems It’s All Grace</w:t>
      </w:r>
    </w:p>
    <w:p w14:paraId="49662C26" w14:textId="77777777" w:rsidR="00722C38" w:rsidRPr="00722C38" w:rsidRDefault="00722C38" w:rsidP="00722C38">
      <w:pPr>
        <w:spacing w:line="276" w:lineRule="auto"/>
        <w:rPr>
          <w:rFonts w:ascii="Calibri" w:hAnsi="Calibri"/>
        </w:rPr>
      </w:pPr>
    </w:p>
    <w:p w14:paraId="6FB88684" w14:textId="77777777" w:rsidR="00722C38" w:rsidRPr="00722C38" w:rsidRDefault="00722C38" w:rsidP="00722C38">
      <w:pPr>
        <w:spacing w:line="276" w:lineRule="auto"/>
        <w:rPr>
          <w:rFonts w:ascii="Calibri" w:hAnsi="Calibri"/>
        </w:rPr>
      </w:pPr>
      <w:r w:rsidRPr="00722C38">
        <w:rPr>
          <w:rFonts w:ascii="Calibri" w:hAnsi="Calibri"/>
        </w:rPr>
        <w:t>“What are you, great mountain? Before Zerubbabel you will become a plain. And he will bring out the capstone accompanied by shouts of: Grace, grace to it!” (Zechariah 4:7).</w:t>
      </w:r>
    </w:p>
    <w:p w14:paraId="150D788E" w14:textId="77777777" w:rsidR="00722C38" w:rsidRPr="00722C38" w:rsidRDefault="00722C38" w:rsidP="00722C38">
      <w:pPr>
        <w:spacing w:line="276" w:lineRule="auto"/>
        <w:rPr>
          <w:rFonts w:ascii="Calibri" w:hAnsi="Calibri"/>
        </w:rPr>
      </w:pPr>
    </w:p>
    <w:p w14:paraId="40D6AA24" w14:textId="77777777" w:rsidR="00722C38" w:rsidRPr="00722C38" w:rsidRDefault="00722C38" w:rsidP="00722C38">
      <w:pPr>
        <w:spacing w:line="276" w:lineRule="auto"/>
        <w:rPr>
          <w:rFonts w:ascii="Calibri" w:hAnsi="Calibri"/>
        </w:rPr>
      </w:pPr>
      <w:r w:rsidRPr="00722C38">
        <w:rPr>
          <w:rFonts w:ascii="Calibri" w:hAnsi="Calibri"/>
        </w:rPr>
        <w:t xml:space="preserve">When you bring out the capstone, the capstone is the final stone of the project. You celebrate the capstone because that means that the temple is finished. The capstone is the last stone. That's the final one. </w:t>
      </w:r>
      <w:proofErr w:type="gramStart"/>
      <w:r w:rsidRPr="00722C38">
        <w:rPr>
          <w:rFonts w:ascii="Calibri" w:hAnsi="Calibri"/>
        </w:rPr>
        <w:t>So</w:t>
      </w:r>
      <w:proofErr w:type="gramEnd"/>
      <w:r w:rsidRPr="00722C38">
        <w:rPr>
          <w:rFonts w:ascii="Calibri" w:hAnsi="Calibri"/>
        </w:rPr>
        <w:t xml:space="preserve"> he says, “When the project gets done, everybody's going to look around and go ‘Grace, grace.’” Not a little bit of grace. Double grace. Venti, </w:t>
      </w:r>
      <w:proofErr w:type="spellStart"/>
      <w:r w:rsidRPr="00722C38">
        <w:rPr>
          <w:rFonts w:ascii="Calibri" w:hAnsi="Calibri"/>
        </w:rPr>
        <w:t>trenta</w:t>
      </w:r>
      <w:proofErr w:type="spellEnd"/>
      <w:r w:rsidRPr="00722C38">
        <w:rPr>
          <w:rFonts w:ascii="Calibri" w:hAnsi="Calibri"/>
        </w:rPr>
        <w:t xml:space="preserve"> grace. Big Gulp grace. Grace, grace. Grace to the second power. Not just a little grace, but a lot of grace. </w:t>
      </w:r>
    </w:p>
    <w:p w14:paraId="0649F6A8" w14:textId="77777777" w:rsidR="00722C38" w:rsidRPr="00722C38" w:rsidRDefault="00722C38" w:rsidP="00722C38">
      <w:pPr>
        <w:spacing w:line="276" w:lineRule="auto"/>
        <w:rPr>
          <w:rFonts w:ascii="Calibri" w:hAnsi="Calibri"/>
        </w:rPr>
      </w:pPr>
    </w:p>
    <w:p w14:paraId="5E883AC2" w14:textId="77777777" w:rsidR="00722C38" w:rsidRPr="00722C38" w:rsidRDefault="00722C38" w:rsidP="00722C38">
      <w:pPr>
        <w:spacing w:line="276" w:lineRule="auto"/>
        <w:rPr>
          <w:rFonts w:ascii="Calibri" w:hAnsi="Calibri"/>
        </w:rPr>
      </w:pPr>
      <w:r w:rsidRPr="00722C38">
        <w:rPr>
          <w:rFonts w:ascii="Calibri" w:hAnsi="Calibri"/>
        </w:rPr>
        <w:t xml:space="preserve">When you're relying on the Holy Spirit, guess what happens? You look around and you're like, “That was grace. We got that thing done. That was grace.” Grace is getting what we don't deserve. That was grace. </w:t>
      </w:r>
    </w:p>
    <w:p w14:paraId="2B43195E" w14:textId="77777777" w:rsidR="00722C38" w:rsidRPr="00722C38" w:rsidRDefault="00722C38" w:rsidP="00722C38">
      <w:pPr>
        <w:spacing w:line="276" w:lineRule="auto"/>
        <w:rPr>
          <w:rFonts w:ascii="Calibri" w:hAnsi="Calibri"/>
        </w:rPr>
      </w:pPr>
    </w:p>
    <w:p w14:paraId="4830EC69" w14:textId="77777777" w:rsidR="00722C38" w:rsidRPr="00722C38" w:rsidRDefault="00722C38" w:rsidP="00722C38">
      <w:pPr>
        <w:spacing w:line="276" w:lineRule="auto"/>
        <w:rPr>
          <w:rFonts w:ascii="Calibri" w:hAnsi="Calibri"/>
        </w:rPr>
      </w:pPr>
      <w:r w:rsidRPr="00722C38">
        <w:rPr>
          <w:rFonts w:ascii="Calibri" w:hAnsi="Calibri"/>
        </w:rPr>
        <w:t xml:space="preserve">Zechariah says, “When this thing gets finished, when you complete the temple, you're going to look around and you're going to say, ‘Grace, grace.’” “Not by might, not by power, but by my Spirit,” says the Lord. </w:t>
      </w:r>
    </w:p>
    <w:p w14:paraId="17EA5A01" w14:textId="77777777" w:rsidR="00722C38" w:rsidRPr="00722C38" w:rsidRDefault="00722C38" w:rsidP="00722C38">
      <w:pPr>
        <w:spacing w:line="276" w:lineRule="auto"/>
        <w:rPr>
          <w:rFonts w:ascii="Calibri" w:hAnsi="Calibri"/>
        </w:rPr>
      </w:pPr>
    </w:p>
    <w:p w14:paraId="148B9462" w14:textId="77777777" w:rsidR="00722C38" w:rsidRPr="00722C38" w:rsidRDefault="00722C38" w:rsidP="00722C38">
      <w:pPr>
        <w:spacing w:line="276" w:lineRule="auto"/>
        <w:rPr>
          <w:rFonts w:ascii="Calibri" w:hAnsi="Calibri"/>
        </w:rPr>
      </w:pPr>
      <w:r w:rsidRPr="00722C38">
        <w:rPr>
          <w:rFonts w:ascii="Calibri" w:hAnsi="Calibri"/>
        </w:rPr>
        <w:t xml:space="preserve">But I want you to see something very beautiful in verse 7. “What are you, great mountain?” He begins to speak to the mountain. One of the reasons that we have such a difficult time accomplishing God's task is because we are not talking to the mountain, the mountain is talking to us. We </w:t>
      </w:r>
      <w:proofErr w:type="gramStart"/>
      <w:r w:rsidRPr="00722C38">
        <w:rPr>
          <w:rFonts w:ascii="Calibri" w:hAnsi="Calibri"/>
        </w:rPr>
        <w:t>have to</w:t>
      </w:r>
      <w:proofErr w:type="gramEnd"/>
      <w:r w:rsidRPr="00722C38">
        <w:rPr>
          <w:rFonts w:ascii="Calibri" w:hAnsi="Calibri"/>
        </w:rPr>
        <w:t xml:space="preserve"> quit listening to the message of the mountain. The mountain is saying, “It's too big. It's too great. You don't have the strength. You are unqualified. You cannot do it.” That is the message of the mountain. Are we going to listen to the message of the mountain or the message of the Spirit? We need to begin speaking to the mountain. </w:t>
      </w:r>
    </w:p>
    <w:p w14:paraId="49C83A09" w14:textId="77777777" w:rsidR="00722C38" w:rsidRPr="00722C38" w:rsidRDefault="00722C38" w:rsidP="00722C38">
      <w:pPr>
        <w:spacing w:line="276" w:lineRule="auto"/>
        <w:rPr>
          <w:rFonts w:ascii="Calibri" w:hAnsi="Calibri"/>
        </w:rPr>
      </w:pPr>
    </w:p>
    <w:p w14:paraId="21673B38" w14:textId="77777777" w:rsidR="00722C38" w:rsidRPr="00722C38" w:rsidRDefault="00722C38" w:rsidP="00722C38">
      <w:pPr>
        <w:spacing w:line="276" w:lineRule="auto"/>
        <w:rPr>
          <w:rFonts w:ascii="Calibri" w:hAnsi="Calibri"/>
        </w:rPr>
      </w:pPr>
      <w:r w:rsidRPr="00722C38">
        <w:rPr>
          <w:rFonts w:ascii="Calibri" w:hAnsi="Calibri"/>
        </w:rPr>
        <w:t xml:space="preserve">Zechariah </w:t>
      </w:r>
      <w:proofErr w:type="gramStart"/>
      <w:r w:rsidRPr="00722C38">
        <w:rPr>
          <w:rFonts w:ascii="Calibri" w:hAnsi="Calibri"/>
        </w:rPr>
        <w:t>actually talks</w:t>
      </w:r>
      <w:proofErr w:type="gramEnd"/>
      <w:r w:rsidRPr="00722C38">
        <w:rPr>
          <w:rFonts w:ascii="Calibri" w:hAnsi="Calibri"/>
        </w:rPr>
        <w:t xml:space="preserve"> to the mountain. Now the mountain is the heap of rubble of Solomon's temple that's been sitting there for all these years. He looks at that mountain, and he says, “What are you, great mountain? Before Zerubbabel you will become a plain.”  He begins to speak to that </w:t>
      </w:r>
      <w:proofErr w:type="gramStart"/>
      <w:r w:rsidRPr="00722C38">
        <w:rPr>
          <w:rFonts w:ascii="Calibri" w:hAnsi="Calibri"/>
        </w:rPr>
        <w:t>mountain</w:t>
      </w:r>
      <w:proofErr w:type="gramEnd"/>
      <w:r w:rsidRPr="00722C38">
        <w:rPr>
          <w:rFonts w:ascii="Calibri" w:hAnsi="Calibri"/>
        </w:rPr>
        <w:t xml:space="preserve"> and he begins to declare God's word and the power of the Holy Spirit over that situation. Let's not let the mountains talk to us, let's talk to our mountains. He speaks to that mountain. </w:t>
      </w:r>
    </w:p>
    <w:p w14:paraId="1057A5EB" w14:textId="77777777" w:rsidR="00722C38" w:rsidRPr="00722C38" w:rsidRDefault="00722C38" w:rsidP="00722C38">
      <w:pPr>
        <w:spacing w:line="276" w:lineRule="auto"/>
        <w:rPr>
          <w:rFonts w:ascii="Calibri" w:hAnsi="Calibri"/>
        </w:rPr>
      </w:pPr>
    </w:p>
    <w:p w14:paraId="0D84E24B" w14:textId="77777777" w:rsidR="00722C38" w:rsidRPr="00722C38" w:rsidRDefault="00722C38" w:rsidP="00722C38">
      <w:pPr>
        <w:spacing w:line="276" w:lineRule="auto"/>
        <w:rPr>
          <w:rFonts w:ascii="Calibri" w:hAnsi="Calibri"/>
        </w:rPr>
      </w:pPr>
      <w:r w:rsidRPr="00722C38">
        <w:rPr>
          <w:rFonts w:ascii="Calibri" w:hAnsi="Calibri"/>
        </w:rPr>
        <w:t xml:space="preserve">Our words are very important. </w:t>
      </w:r>
    </w:p>
    <w:p w14:paraId="3DEA1A62" w14:textId="77777777" w:rsidR="00722C38" w:rsidRPr="00722C38" w:rsidRDefault="00722C38" w:rsidP="00722C38">
      <w:pPr>
        <w:spacing w:line="276" w:lineRule="auto"/>
        <w:rPr>
          <w:rFonts w:ascii="Calibri" w:hAnsi="Calibri"/>
        </w:rPr>
      </w:pPr>
    </w:p>
    <w:p w14:paraId="5902F1D9" w14:textId="77777777" w:rsidR="00722C38" w:rsidRPr="00722C38" w:rsidRDefault="00722C38" w:rsidP="00722C38">
      <w:pPr>
        <w:spacing w:line="276" w:lineRule="auto"/>
        <w:rPr>
          <w:rFonts w:ascii="Calibri" w:hAnsi="Calibri"/>
        </w:rPr>
      </w:pPr>
      <w:r w:rsidRPr="00722C38">
        <w:rPr>
          <w:rFonts w:ascii="Calibri" w:hAnsi="Calibri"/>
        </w:rPr>
        <w:t>“Words have the power of life and death” (Proverbs 18:21).</w:t>
      </w:r>
    </w:p>
    <w:p w14:paraId="61050046" w14:textId="77777777" w:rsidR="00722C38" w:rsidRPr="00722C38" w:rsidRDefault="00722C38" w:rsidP="00722C38">
      <w:pPr>
        <w:spacing w:line="276" w:lineRule="auto"/>
        <w:rPr>
          <w:rFonts w:ascii="Calibri" w:hAnsi="Calibri"/>
        </w:rPr>
      </w:pPr>
    </w:p>
    <w:p w14:paraId="17E87398" w14:textId="77777777" w:rsidR="00722C38" w:rsidRPr="00722C38" w:rsidRDefault="00722C38" w:rsidP="00722C38">
      <w:pPr>
        <w:spacing w:line="276" w:lineRule="auto"/>
        <w:rPr>
          <w:rFonts w:ascii="Calibri" w:hAnsi="Calibri"/>
        </w:rPr>
      </w:pPr>
      <w:r w:rsidRPr="00722C38">
        <w:rPr>
          <w:rFonts w:ascii="Calibri" w:hAnsi="Calibri"/>
        </w:rPr>
        <w:t xml:space="preserve">We don't need to talk fear. We don't need to talk depression. We don't need to talk, “We're going to lose the house.” We don't need to talk defeat. We need to say to that mountain, as the presence and the power of the Holy Spirit is leading and guiding me, “Mountain be moved.” </w:t>
      </w:r>
    </w:p>
    <w:p w14:paraId="4BA752DA" w14:textId="77777777" w:rsidR="00722C38" w:rsidRPr="00722C38" w:rsidRDefault="00722C38" w:rsidP="00722C38">
      <w:pPr>
        <w:spacing w:line="276" w:lineRule="auto"/>
        <w:rPr>
          <w:rFonts w:ascii="Calibri" w:hAnsi="Calibri"/>
        </w:rPr>
      </w:pPr>
    </w:p>
    <w:p w14:paraId="6D225DB8" w14:textId="77777777" w:rsidR="00722C38" w:rsidRPr="00722C38" w:rsidRDefault="00722C38" w:rsidP="00722C38">
      <w:pPr>
        <w:spacing w:line="276" w:lineRule="auto"/>
        <w:rPr>
          <w:rFonts w:ascii="Calibri" w:hAnsi="Calibri"/>
        </w:rPr>
      </w:pPr>
      <w:r w:rsidRPr="00722C38">
        <w:rPr>
          <w:rFonts w:ascii="Calibri" w:hAnsi="Calibri"/>
        </w:rPr>
        <w:t>Throughout scripture mountains always represent obstacles. This is what Jesus said about a mountain:</w:t>
      </w:r>
    </w:p>
    <w:p w14:paraId="5A724498" w14:textId="77777777" w:rsidR="00722C38" w:rsidRPr="00722C38" w:rsidRDefault="00722C38" w:rsidP="00722C38">
      <w:pPr>
        <w:spacing w:line="276" w:lineRule="auto"/>
        <w:rPr>
          <w:rFonts w:ascii="Calibri" w:hAnsi="Calibri"/>
        </w:rPr>
      </w:pPr>
    </w:p>
    <w:p w14:paraId="6CBE52A8" w14:textId="77777777" w:rsidR="00722C38" w:rsidRPr="00722C38" w:rsidRDefault="00722C38" w:rsidP="00722C38">
      <w:pPr>
        <w:spacing w:line="276" w:lineRule="auto"/>
        <w:rPr>
          <w:rFonts w:ascii="Calibri" w:hAnsi="Calibri"/>
        </w:rPr>
      </w:pPr>
      <w:r w:rsidRPr="00722C38">
        <w:rPr>
          <w:rFonts w:ascii="Calibri" w:hAnsi="Calibri"/>
        </w:rPr>
        <w:t>“I tell you, if anyone says to this mountain, ‘Be lifted up and thrown into the sea,’ and does not doubt in his heart, but believes that what he says will happen, it will be done for him” (Mark 11:23).</w:t>
      </w:r>
    </w:p>
    <w:p w14:paraId="5C75F642" w14:textId="77777777" w:rsidR="00722C38" w:rsidRPr="00722C38" w:rsidRDefault="00722C38" w:rsidP="00722C38">
      <w:pPr>
        <w:spacing w:line="276" w:lineRule="auto"/>
        <w:rPr>
          <w:rFonts w:ascii="Calibri" w:hAnsi="Calibri"/>
        </w:rPr>
      </w:pPr>
    </w:p>
    <w:p w14:paraId="34752C4D" w14:textId="77777777" w:rsidR="00722C38" w:rsidRPr="00722C38" w:rsidRDefault="00722C38" w:rsidP="00722C38">
      <w:pPr>
        <w:spacing w:line="276" w:lineRule="auto"/>
        <w:rPr>
          <w:rFonts w:ascii="Calibri" w:hAnsi="Calibri"/>
        </w:rPr>
      </w:pPr>
      <w:r w:rsidRPr="00722C38">
        <w:rPr>
          <w:rFonts w:ascii="Calibri" w:hAnsi="Calibri"/>
        </w:rPr>
        <w:t xml:space="preserve">We need to speak to the mountain. When we do that, the mountain will become “a great plain” (verse 7). That mountain will move. God wants you to have a mountain-moving faith. God is the one who smooths those things out by the power of His great Spirit. </w:t>
      </w:r>
    </w:p>
    <w:p w14:paraId="0E315626" w14:textId="77777777" w:rsidR="00722C38" w:rsidRPr="00722C38" w:rsidRDefault="00722C38" w:rsidP="00722C38">
      <w:pPr>
        <w:spacing w:line="276" w:lineRule="auto"/>
        <w:rPr>
          <w:rFonts w:ascii="Calibri" w:hAnsi="Calibri"/>
        </w:rPr>
      </w:pPr>
    </w:p>
    <w:p w14:paraId="15C2B0EC" w14:textId="77777777" w:rsidR="00722C38" w:rsidRPr="00722C38" w:rsidRDefault="00722C38" w:rsidP="00722C38">
      <w:pPr>
        <w:spacing w:line="276" w:lineRule="auto"/>
        <w:rPr>
          <w:rFonts w:ascii="Calibri" w:hAnsi="Calibri"/>
        </w:rPr>
      </w:pPr>
      <w:r w:rsidRPr="00722C38">
        <w:rPr>
          <w:rFonts w:ascii="Calibri" w:hAnsi="Calibri"/>
        </w:rPr>
        <w:t xml:space="preserve">God wants us to operate with Spirit over strength. </w:t>
      </w:r>
    </w:p>
    <w:p w14:paraId="6909FB4A" w14:textId="77777777" w:rsidR="00722C38" w:rsidRPr="00722C38" w:rsidRDefault="00722C38" w:rsidP="00722C38">
      <w:pPr>
        <w:spacing w:line="276" w:lineRule="auto"/>
        <w:rPr>
          <w:rFonts w:ascii="Calibri" w:hAnsi="Calibri"/>
        </w:rPr>
      </w:pPr>
    </w:p>
    <w:p w14:paraId="3EFA3082" w14:textId="77777777" w:rsidR="00722C38" w:rsidRPr="00722C38" w:rsidRDefault="00722C38" w:rsidP="00722C38">
      <w:pPr>
        <w:spacing w:line="276" w:lineRule="auto"/>
        <w:rPr>
          <w:rFonts w:ascii="Calibri" w:hAnsi="Calibri"/>
        </w:rPr>
      </w:pPr>
      <w:r w:rsidRPr="00722C38">
        <w:rPr>
          <w:rFonts w:ascii="Calibri" w:hAnsi="Calibri"/>
        </w:rPr>
        <w:t xml:space="preserve">I remember when Gena and I first moved to the city of Aurora to begin Edge Church, we didn't know one person in the entire city. We got our stuff moved in and we bought a house. We had been in our home a couple of weeks and one day I felt like I was about to have a panic attack. My thought was Ryan, “What have you done? You left your family, you left your other church, you left your security. You left all that, and you came to a place where you're in the middle of the unknown. How is that going to work out?” I've never felt that way ever before or after. But in that moment, I was completely overwhelmed. </w:t>
      </w:r>
    </w:p>
    <w:p w14:paraId="1F23B0EA" w14:textId="77777777" w:rsidR="00722C38" w:rsidRPr="00722C38" w:rsidRDefault="00722C38" w:rsidP="00722C38">
      <w:pPr>
        <w:spacing w:line="276" w:lineRule="auto"/>
        <w:rPr>
          <w:rFonts w:ascii="Calibri" w:hAnsi="Calibri"/>
        </w:rPr>
      </w:pPr>
    </w:p>
    <w:p w14:paraId="3746B1A3" w14:textId="725B3C9D" w:rsidR="00722C38" w:rsidRPr="00722C38" w:rsidRDefault="00722C38" w:rsidP="00722C38">
      <w:pPr>
        <w:spacing w:line="276" w:lineRule="auto"/>
        <w:rPr>
          <w:rFonts w:ascii="Calibri" w:hAnsi="Calibri"/>
        </w:rPr>
      </w:pPr>
      <w:r w:rsidRPr="00722C38">
        <w:rPr>
          <w:rFonts w:ascii="Calibri" w:hAnsi="Calibri"/>
        </w:rPr>
        <w:t>I remember a conversation that I had with a pastor friend of mine. He said, “Ryan, there's a 90% failure rate among church</w:t>
      </w:r>
      <w:r w:rsidR="00885CE4">
        <w:rPr>
          <w:rFonts w:ascii="Calibri" w:hAnsi="Calibri"/>
        </w:rPr>
        <w:t xml:space="preserve"> plants</w:t>
      </w:r>
      <w:r w:rsidRPr="00722C38">
        <w:rPr>
          <w:rFonts w:ascii="Calibri" w:hAnsi="Calibri"/>
        </w:rPr>
        <w:t xml:space="preserve"> where the church starter moves to another city and doesn't have a team to work with them.” I was like, “Thank you for the encouragement. I really do appreciate that. Thank you for telling me that </w:t>
      </w:r>
      <w:r w:rsidRPr="00722C38">
        <w:rPr>
          <w:rFonts w:ascii="Calibri" w:hAnsi="Calibri"/>
          <w:i/>
          <w:iCs/>
        </w:rPr>
        <w:t>after</w:t>
      </w:r>
      <w:r w:rsidRPr="00722C38">
        <w:rPr>
          <w:rFonts w:ascii="Calibri" w:hAnsi="Calibri"/>
        </w:rPr>
        <w:t xml:space="preserve"> I bought the house, not before. Thank you.” </w:t>
      </w:r>
    </w:p>
    <w:p w14:paraId="2E198FA2" w14:textId="77777777" w:rsidR="00722C38" w:rsidRPr="00722C38" w:rsidRDefault="00722C38" w:rsidP="00722C38">
      <w:pPr>
        <w:spacing w:line="276" w:lineRule="auto"/>
        <w:rPr>
          <w:rFonts w:ascii="Calibri" w:hAnsi="Calibri"/>
        </w:rPr>
      </w:pPr>
    </w:p>
    <w:p w14:paraId="25A81664" w14:textId="77777777" w:rsidR="00722C38" w:rsidRPr="00722C38" w:rsidRDefault="00722C38" w:rsidP="00722C38">
      <w:pPr>
        <w:spacing w:line="276" w:lineRule="auto"/>
        <w:rPr>
          <w:rFonts w:ascii="Calibri" w:hAnsi="Calibri"/>
        </w:rPr>
      </w:pPr>
      <w:r w:rsidRPr="00722C38">
        <w:rPr>
          <w:rFonts w:ascii="Calibri" w:hAnsi="Calibri"/>
        </w:rPr>
        <w:t xml:space="preserve">But at the same time, I really believed that the Spirit was leading us to start Edge Church. </w:t>
      </w:r>
      <w:proofErr w:type="gramStart"/>
      <w:r w:rsidRPr="00722C38">
        <w:rPr>
          <w:rFonts w:ascii="Calibri" w:hAnsi="Calibri"/>
        </w:rPr>
        <w:t>So</w:t>
      </w:r>
      <w:proofErr w:type="gramEnd"/>
      <w:r w:rsidRPr="00722C38">
        <w:rPr>
          <w:rFonts w:ascii="Calibri" w:hAnsi="Calibri"/>
        </w:rPr>
        <w:t xml:space="preserve"> we moved here. When I look back on the story of Edge Church, I have to say, “Grace, grace.” Did you know God has always provided </w:t>
      </w:r>
      <w:proofErr w:type="gramStart"/>
      <w:r w:rsidRPr="00722C38">
        <w:rPr>
          <w:rFonts w:ascii="Calibri" w:hAnsi="Calibri"/>
        </w:rPr>
        <w:t>every single thing</w:t>
      </w:r>
      <w:proofErr w:type="gramEnd"/>
      <w:r w:rsidRPr="00722C38">
        <w:rPr>
          <w:rFonts w:ascii="Calibri" w:hAnsi="Calibri"/>
        </w:rPr>
        <w:t xml:space="preserve"> that this church has needed? We've been through some lean times. I got to tell you, there were some seasons where things have been very lean. But I can also tell you, grace, grace. </w:t>
      </w:r>
    </w:p>
    <w:p w14:paraId="3C6FBA51" w14:textId="77777777" w:rsidR="00722C38" w:rsidRPr="00722C38" w:rsidRDefault="00722C38" w:rsidP="00722C38">
      <w:pPr>
        <w:spacing w:line="276" w:lineRule="auto"/>
        <w:rPr>
          <w:rFonts w:ascii="Calibri" w:hAnsi="Calibri"/>
        </w:rPr>
      </w:pPr>
    </w:p>
    <w:p w14:paraId="254B93EA" w14:textId="77777777" w:rsidR="00722C38" w:rsidRPr="00722C38" w:rsidRDefault="00722C38" w:rsidP="00722C38">
      <w:pPr>
        <w:spacing w:line="276" w:lineRule="auto"/>
        <w:rPr>
          <w:rFonts w:ascii="Calibri" w:hAnsi="Calibri"/>
        </w:rPr>
      </w:pPr>
      <w:r w:rsidRPr="00722C38">
        <w:rPr>
          <w:rFonts w:ascii="Calibri" w:hAnsi="Calibri"/>
        </w:rPr>
        <w:t xml:space="preserve">When you make the sale, you ought to shout, “Grace, grace!” When you finish the project, shout, “Grace, grace!” When you overcome your addictions, shout, “Grace, grace!” When you get the breakthrough, shout, “Grace, grace!” When you're scared and confused, shout, “Grace, grace!” When you're frustrated and don't know what to do, shout, “Grace, grace.” </w:t>
      </w:r>
    </w:p>
    <w:p w14:paraId="5F762D5B" w14:textId="77777777" w:rsidR="00722C38" w:rsidRPr="00722C38" w:rsidRDefault="00722C38" w:rsidP="00722C38">
      <w:pPr>
        <w:spacing w:line="276" w:lineRule="auto"/>
        <w:rPr>
          <w:rFonts w:ascii="Calibri" w:hAnsi="Calibri"/>
        </w:rPr>
      </w:pPr>
    </w:p>
    <w:p w14:paraId="53B6E27C" w14:textId="77777777" w:rsidR="00722C38" w:rsidRPr="00722C38" w:rsidRDefault="00722C38" w:rsidP="00722C38">
      <w:pPr>
        <w:spacing w:line="276" w:lineRule="auto"/>
        <w:rPr>
          <w:rFonts w:ascii="Calibri" w:hAnsi="Calibri"/>
        </w:rPr>
      </w:pPr>
      <w:r w:rsidRPr="00722C38">
        <w:rPr>
          <w:rFonts w:ascii="Calibri" w:hAnsi="Calibri"/>
        </w:rPr>
        <w:t>“</w:t>
      </w:r>
      <w:proofErr w:type="gramStart"/>
      <w:r w:rsidRPr="00722C38">
        <w:rPr>
          <w:rFonts w:ascii="Calibri" w:hAnsi="Calibri"/>
        </w:rPr>
        <w:t>Therefore</w:t>
      </w:r>
      <w:proofErr w:type="gramEnd"/>
      <w:r w:rsidRPr="00722C38">
        <w:rPr>
          <w:rFonts w:ascii="Calibri" w:hAnsi="Calibri"/>
        </w:rPr>
        <w:t xml:space="preserve"> no mountain, however high, can stand before Zerubbabel! For it will flatten out before him! And Zerubbabel will finish building this Temple with mighty shouts of thanksgiving for God’s mercy, declaring that all was done by grace alone” (Zechariah 4:7).</w:t>
      </w:r>
    </w:p>
    <w:p w14:paraId="2A1B9480" w14:textId="77777777" w:rsidR="00722C38" w:rsidRPr="00722C38" w:rsidRDefault="00722C38" w:rsidP="00722C38">
      <w:pPr>
        <w:spacing w:line="276" w:lineRule="auto"/>
        <w:rPr>
          <w:rFonts w:ascii="Calibri" w:hAnsi="Calibri"/>
        </w:rPr>
      </w:pPr>
    </w:p>
    <w:p w14:paraId="7F1CCA16" w14:textId="06053644" w:rsidR="00722C38" w:rsidRPr="00722C38" w:rsidRDefault="00722C38" w:rsidP="00722C38">
      <w:pPr>
        <w:spacing w:line="276" w:lineRule="auto"/>
        <w:rPr>
          <w:rFonts w:ascii="Calibri" w:hAnsi="Calibri"/>
        </w:rPr>
      </w:pPr>
      <w:r w:rsidRPr="00722C38">
        <w:rPr>
          <w:rFonts w:ascii="Calibri" w:hAnsi="Calibri"/>
        </w:rPr>
        <w:t xml:space="preserve">That's the Living Bible. I love that paraphrase. </w:t>
      </w:r>
    </w:p>
    <w:p w14:paraId="0E81BB29" w14:textId="77777777" w:rsidR="00722C38" w:rsidRPr="00722C38" w:rsidRDefault="00722C38" w:rsidP="00722C38">
      <w:pPr>
        <w:spacing w:line="276" w:lineRule="auto"/>
        <w:rPr>
          <w:rFonts w:ascii="Calibri" w:hAnsi="Calibri"/>
        </w:rPr>
      </w:pPr>
    </w:p>
    <w:p w14:paraId="21F5CF77" w14:textId="77777777" w:rsidR="00722C38" w:rsidRPr="00722C38" w:rsidRDefault="00722C38" w:rsidP="00722C38">
      <w:pPr>
        <w:spacing w:line="276" w:lineRule="auto"/>
        <w:rPr>
          <w:rFonts w:ascii="Calibri" w:hAnsi="Calibri"/>
        </w:rPr>
      </w:pPr>
      <w:r w:rsidRPr="00722C38">
        <w:rPr>
          <w:rFonts w:ascii="Calibri" w:hAnsi="Calibri"/>
        </w:rPr>
        <w:t xml:space="preserve">I have a problem. I have the Holy Spirit. When the Holy Spirit meets my problems, I </w:t>
      </w:r>
      <w:proofErr w:type="gramStart"/>
      <w:r w:rsidRPr="00722C38">
        <w:rPr>
          <w:rFonts w:ascii="Calibri" w:hAnsi="Calibri"/>
        </w:rPr>
        <w:t>have to</w:t>
      </w:r>
      <w:proofErr w:type="gramEnd"/>
      <w:r w:rsidRPr="00722C38">
        <w:rPr>
          <w:rFonts w:ascii="Calibri" w:hAnsi="Calibri"/>
        </w:rPr>
        <w:t xml:space="preserve"> shout, “Grace, grace!” </w:t>
      </w:r>
    </w:p>
    <w:p w14:paraId="6E24CB37" w14:textId="77777777" w:rsidR="00722C38" w:rsidRPr="00722C38" w:rsidRDefault="00722C38" w:rsidP="00722C38">
      <w:pPr>
        <w:spacing w:line="276" w:lineRule="auto"/>
        <w:rPr>
          <w:rFonts w:ascii="Calibri" w:hAnsi="Calibri"/>
        </w:rPr>
      </w:pPr>
    </w:p>
    <w:p w14:paraId="2F3B2E6E" w14:textId="57F1BC00" w:rsidR="00722C38" w:rsidRPr="00722C38" w:rsidRDefault="00722C38" w:rsidP="00722C38">
      <w:pPr>
        <w:spacing w:line="276" w:lineRule="auto"/>
        <w:rPr>
          <w:rFonts w:ascii="Calibri" w:hAnsi="Calibri"/>
          <w:sz w:val="28"/>
          <w:szCs w:val="28"/>
        </w:rPr>
      </w:pPr>
      <w:r w:rsidRPr="00722C38">
        <w:rPr>
          <w:rFonts w:ascii="Calibri" w:hAnsi="Calibri"/>
        </w:rPr>
        <w:br w:type="page"/>
      </w:r>
      <w:r w:rsidRPr="00722C38">
        <w:rPr>
          <w:rFonts w:ascii="Calibri" w:hAnsi="Calibri"/>
          <w:b/>
          <w:bCs/>
          <w:sz w:val="28"/>
          <w:szCs w:val="28"/>
          <w:u w:val="single"/>
        </w:rPr>
        <w:lastRenderedPageBreak/>
        <w:t>OUTLINE</w:t>
      </w:r>
    </w:p>
    <w:p w14:paraId="0C7107FB" w14:textId="77777777" w:rsidR="00722C38" w:rsidRPr="00722C38" w:rsidRDefault="00722C38" w:rsidP="00722C38">
      <w:pPr>
        <w:spacing w:line="276" w:lineRule="auto"/>
        <w:rPr>
          <w:rFonts w:ascii="Calibri" w:hAnsi="Calibri"/>
          <w:b/>
          <w:bCs/>
        </w:rPr>
      </w:pPr>
    </w:p>
    <w:p w14:paraId="674BEFBD" w14:textId="07A54EC0" w:rsidR="00722C38" w:rsidRPr="00722C38" w:rsidRDefault="001051CA" w:rsidP="00722C38">
      <w:pPr>
        <w:spacing w:line="276" w:lineRule="auto"/>
        <w:rPr>
          <w:rFonts w:ascii="Calibri" w:hAnsi="Calibri"/>
          <w:b/>
          <w:bCs/>
        </w:rPr>
      </w:pPr>
      <w:r>
        <w:rPr>
          <w:rFonts w:ascii="Calibri" w:hAnsi="Calibri"/>
          <w:b/>
          <w:bCs/>
        </w:rPr>
        <w:t>1.</w:t>
      </w:r>
      <w:r w:rsidR="00722C38" w:rsidRPr="00722C38">
        <w:rPr>
          <w:rFonts w:ascii="Calibri" w:hAnsi="Calibri"/>
          <w:b/>
          <w:bCs/>
        </w:rPr>
        <w:t xml:space="preserve"> I Have </w:t>
      </w:r>
      <w:proofErr w:type="gramStart"/>
      <w:r w:rsidR="00722C38" w:rsidRPr="00722C38">
        <w:rPr>
          <w:rFonts w:ascii="Calibri" w:hAnsi="Calibri"/>
          <w:b/>
          <w:bCs/>
        </w:rPr>
        <w:t>A</w:t>
      </w:r>
      <w:proofErr w:type="gramEnd"/>
      <w:r w:rsidR="00722C38" w:rsidRPr="00722C38">
        <w:rPr>
          <w:rFonts w:ascii="Calibri" w:hAnsi="Calibri"/>
          <w:b/>
          <w:bCs/>
        </w:rPr>
        <w:t xml:space="preserve"> Problem</w:t>
      </w:r>
    </w:p>
    <w:p w14:paraId="67391168" w14:textId="77777777" w:rsidR="00722C38" w:rsidRPr="00722C38" w:rsidRDefault="00722C38" w:rsidP="00722C38">
      <w:pPr>
        <w:spacing w:line="276" w:lineRule="auto"/>
        <w:rPr>
          <w:rFonts w:ascii="Calibri" w:hAnsi="Calibri"/>
        </w:rPr>
      </w:pPr>
    </w:p>
    <w:p w14:paraId="135DA444" w14:textId="07F79C6D" w:rsidR="00722C38" w:rsidRPr="00722C38" w:rsidRDefault="00722C38" w:rsidP="00722C38">
      <w:pPr>
        <w:spacing w:line="276" w:lineRule="auto"/>
        <w:rPr>
          <w:rFonts w:ascii="Calibri" w:hAnsi="Calibri"/>
        </w:rPr>
      </w:pPr>
      <w:r w:rsidRPr="00722C38">
        <w:rPr>
          <w:rFonts w:ascii="Calibri" w:hAnsi="Calibri"/>
        </w:rPr>
        <w:t>Then the people who were already in the land discouraged the people of Judah and made them afraid to build. They also bribed officials to act against them to frustrate their plans throughout the reign of King Cyrus of Persia and until the reign of King Darius of Persia. Ezra 4:4-5 (CSB)</w:t>
      </w:r>
    </w:p>
    <w:p w14:paraId="0A73843F" w14:textId="77777777" w:rsidR="00722C38" w:rsidRPr="00722C38" w:rsidRDefault="00722C38" w:rsidP="00722C38">
      <w:pPr>
        <w:spacing w:line="276" w:lineRule="auto"/>
        <w:rPr>
          <w:rFonts w:ascii="Calibri" w:hAnsi="Calibri"/>
        </w:rPr>
      </w:pPr>
    </w:p>
    <w:p w14:paraId="0CA51991" w14:textId="3C6616FC" w:rsidR="00722C38" w:rsidRPr="00722C38" w:rsidRDefault="00722C38" w:rsidP="00722C38">
      <w:pPr>
        <w:spacing w:line="276" w:lineRule="auto"/>
        <w:rPr>
          <w:rFonts w:ascii="Calibri" w:hAnsi="Calibri"/>
          <w:b/>
          <w:bCs/>
        </w:rPr>
      </w:pPr>
      <w:r w:rsidRPr="00722C38">
        <w:rPr>
          <w:rFonts w:ascii="Calibri" w:hAnsi="Calibri"/>
          <w:b/>
          <w:bCs/>
        </w:rPr>
        <w:t>2</w:t>
      </w:r>
      <w:r w:rsidR="001051CA">
        <w:rPr>
          <w:rFonts w:ascii="Calibri" w:hAnsi="Calibri"/>
          <w:b/>
          <w:bCs/>
        </w:rPr>
        <w:t>.</w:t>
      </w:r>
      <w:r w:rsidRPr="00722C38">
        <w:rPr>
          <w:rFonts w:ascii="Calibri" w:hAnsi="Calibri"/>
          <w:b/>
          <w:bCs/>
        </w:rPr>
        <w:t xml:space="preserve"> I Have </w:t>
      </w:r>
      <w:proofErr w:type="gramStart"/>
      <w:r w:rsidRPr="00722C38">
        <w:rPr>
          <w:rFonts w:ascii="Calibri" w:hAnsi="Calibri"/>
          <w:b/>
          <w:bCs/>
        </w:rPr>
        <w:t>The</w:t>
      </w:r>
      <w:proofErr w:type="gramEnd"/>
      <w:r w:rsidRPr="00722C38">
        <w:rPr>
          <w:rFonts w:ascii="Calibri" w:hAnsi="Calibri"/>
          <w:b/>
          <w:bCs/>
        </w:rPr>
        <w:t xml:space="preserve"> Holy Spirit</w:t>
      </w:r>
    </w:p>
    <w:p w14:paraId="34D27764" w14:textId="77777777" w:rsidR="00722C38" w:rsidRPr="00722C38" w:rsidRDefault="00722C38" w:rsidP="00722C38">
      <w:pPr>
        <w:spacing w:line="276" w:lineRule="auto"/>
        <w:rPr>
          <w:rFonts w:ascii="Calibri" w:hAnsi="Calibri"/>
        </w:rPr>
      </w:pPr>
    </w:p>
    <w:p w14:paraId="093AF526" w14:textId="77777777" w:rsidR="00722C38" w:rsidRPr="00722C38" w:rsidRDefault="00722C38" w:rsidP="00722C38">
      <w:pPr>
        <w:spacing w:line="276" w:lineRule="auto"/>
        <w:rPr>
          <w:rFonts w:ascii="Calibri" w:hAnsi="Calibri"/>
        </w:rPr>
      </w:pPr>
      <w:proofErr w:type="gramStart"/>
      <w:r w:rsidRPr="00722C38">
        <w:rPr>
          <w:rFonts w:ascii="Calibri" w:hAnsi="Calibri"/>
        </w:rPr>
        <w:t>So</w:t>
      </w:r>
      <w:proofErr w:type="gramEnd"/>
      <w:r w:rsidRPr="00722C38">
        <w:rPr>
          <w:rFonts w:ascii="Calibri" w:hAnsi="Calibri"/>
        </w:rPr>
        <w:t xml:space="preserve"> he answered me, “This is the word of the Lord to Zerubbabel: ‘Not by strength or by might, but by my Spirit,’ says the Lord of Armies.’” Zechariah 4:6 (CSB)</w:t>
      </w:r>
    </w:p>
    <w:p w14:paraId="35DB60A9" w14:textId="77777777" w:rsidR="00722C38" w:rsidRPr="00722C38" w:rsidRDefault="00722C38" w:rsidP="00722C38">
      <w:pPr>
        <w:spacing w:line="276" w:lineRule="auto"/>
        <w:rPr>
          <w:rFonts w:ascii="Calibri" w:hAnsi="Calibri"/>
        </w:rPr>
      </w:pPr>
    </w:p>
    <w:p w14:paraId="3C181387" w14:textId="77777777" w:rsidR="00722C38" w:rsidRPr="00722C38" w:rsidRDefault="00722C38" w:rsidP="00722C38">
      <w:pPr>
        <w:spacing w:line="276" w:lineRule="auto"/>
        <w:rPr>
          <w:rFonts w:ascii="Calibri" w:hAnsi="Calibri"/>
          <w:i/>
          <w:iCs/>
        </w:rPr>
      </w:pPr>
      <w:r w:rsidRPr="00722C38">
        <w:rPr>
          <w:rFonts w:ascii="Calibri" w:hAnsi="Calibri"/>
          <w:i/>
          <w:iCs/>
        </w:rPr>
        <w:t>a. The Spirit Flows</w:t>
      </w:r>
    </w:p>
    <w:p w14:paraId="02B1FD9C" w14:textId="77777777" w:rsidR="00722C38" w:rsidRPr="00722C38" w:rsidRDefault="00722C38" w:rsidP="00722C38">
      <w:pPr>
        <w:spacing w:line="276" w:lineRule="auto"/>
        <w:rPr>
          <w:rFonts w:ascii="Calibri" w:hAnsi="Calibri"/>
          <w:i/>
          <w:iCs/>
        </w:rPr>
      </w:pPr>
      <w:r w:rsidRPr="00722C38">
        <w:rPr>
          <w:rFonts w:ascii="Calibri" w:hAnsi="Calibri"/>
          <w:i/>
          <w:iCs/>
        </w:rPr>
        <w:t>b. The Spirit Empowers</w:t>
      </w:r>
    </w:p>
    <w:p w14:paraId="015AFBCE" w14:textId="77777777" w:rsidR="00722C38" w:rsidRPr="00722C38" w:rsidRDefault="00722C38" w:rsidP="00722C38">
      <w:pPr>
        <w:spacing w:line="276" w:lineRule="auto"/>
        <w:rPr>
          <w:rFonts w:ascii="Calibri" w:hAnsi="Calibri"/>
          <w:i/>
          <w:iCs/>
        </w:rPr>
      </w:pPr>
      <w:r w:rsidRPr="00722C38">
        <w:rPr>
          <w:rFonts w:ascii="Calibri" w:hAnsi="Calibri"/>
          <w:i/>
          <w:iCs/>
        </w:rPr>
        <w:t>c. The Sprit Accomplishes</w:t>
      </w:r>
    </w:p>
    <w:p w14:paraId="1A7AAECF" w14:textId="77777777" w:rsidR="00722C38" w:rsidRPr="00722C38" w:rsidRDefault="00722C38" w:rsidP="00722C38">
      <w:pPr>
        <w:spacing w:line="276" w:lineRule="auto"/>
        <w:rPr>
          <w:rFonts w:ascii="Calibri" w:hAnsi="Calibri"/>
        </w:rPr>
      </w:pPr>
    </w:p>
    <w:p w14:paraId="6F9102AC" w14:textId="77777777" w:rsidR="00722C38" w:rsidRPr="00722C38" w:rsidRDefault="00722C38" w:rsidP="00722C38">
      <w:pPr>
        <w:spacing w:line="276" w:lineRule="auto"/>
        <w:rPr>
          <w:rFonts w:ascii="Calibri" w:hAnsi="Calibri"/>
        </w:rPr>
      </w:pPr>
      <w:r w:rsidRPr="00722C38">
        <w:rPr>
          <w:rFonts w:ascii="Calibri" w:hAnsi="Calibri"/>
        </w:rPr>
        <w:t>‘What are you, great mountain? Before Zerubbabel you will become a plain…’ Zechariah 4:7 (CSB)</w:t>
      </w:r>
    </w:p>
    <w:p w14:paraId="29207881" w14:textId="77777777" w:rsidR="00722C38" w:rsidRPr="00722C38" w:rsidRDefault="00722C38" w:rsidP="00722C38">
      <w:pPr>
        <w:spacing w:line="276" w:lineRule="auto"/>
        <w:rPr>
          <w:rFonts w:ascii="Calibri" w:hAnsi="Calibri"/>
        </w:rPr>
      </w:pPr>
    </w:p>
    <w:p w14:paraId="5DBBA7D5" w14:textId="77777777" w:rsidR="00722C38" w:rsidRPr="00722C38" w:rsidRDefault="00722C38" w:rsidP="00722C38">
      <w:pPr>
        <w:spacing w:line="276" w:lineRule="auto"/>
        <w:rPr>
          <w:rFonts w:ascii="Calibri" w:hAnsi="Calibri"/>
          <w:i/>
          <w:iCs/>
        </w:rPr>
      </w:pPr>
      <w:r w:rsidRPr="00722C38">
        <w:rPr>
          <w:rFonts w:ascii="Calibri" w:hAnsi="Calibri"/>
          <w:i/>
          <w:iCs/>
        </w:rPr>
        <w:t>d. The Spirit Illuminates</w:t>
      </w:r>
    </w:p>
    <w:p w14:paraId="03226E59" w14:textId="77777777" w:rsidR="00722C38" w:rsidRPr="00722C38" w:rsidRDefault="00722C38" w:rsidP="00722C38">
      <w:pPr>
        <w:spacing w:line="276" w:lineRule="auto"/>
        <w:rPr>
          <w:rFonts w:ascii="Calibri" w:hAnsi="Calibri"/>
        </w:rPr>
      </w:pPr>
    </w:p>
    <w:p w14:paraId="5AF0093F" w14:textId="45BAA0EB" w:rsidR="00722C38" w:rsidRPr="00722C38" w:rsidRDefault="00722C38" w:rsidP="00722C38">
      <w:pPr>
        <w:spacing w:line="276" w:lineRule="auto"/>
        <w:rPr>
          <w:rFonts w:ascii="Calibri" w:hAnsi="Calibri"/>
        </w:rPr>
      </w:pPr>
      <w:proofErr w:type="gramStart"/>
      <w:r w:rsidRPr="00722C38">
        <w:rPr>
          <w:rFonts w:ascii="Calibri" w:hAnsi="Calibri"/>
        </w:rPr>
        <w:t>So</w:t>
      </w:r>
      <w:proofErr w:type="gramEnd"/>
      <w:r w:rsidRPr="00722C38">
        <w:rPr>
          <w:rFonts w:ascii="Calibri" w:hAnsi="Calibri"/>
        </w:rPr>
        <w:t xml:space="preserve"> he answered me, “This is the word of the Lord to Zerubbabel: ‘Not by strength or by might, but by my Spirit,’ says the Lord of Armies. ‘What are you, great mountain? Before Zerubbabel you will become a plain. And he will bring out the capstone accompanied by shouts of: Grace, grace to it!’” Zechariah 4:6-7 (CSB)</w:t>
      </w:r>
    </w:p>
    <w:p w14:paraId="459FA994" w14:textId="77777777" w:rsidR="00722C38" w:rsidRPr="00722C38" w:rsidRDefault="00722C38" w:rsidP="00722C38">
      <w:pPr>
        <w:spacing w:line="276" w:lineRule="auto"/>
        <w:rPr>
          <w:rFonts w:ascii="Calibri" w:hAnsi="Calibri"/>
        </w:rPr>
      </w:pPr>
    </w:p>
    <w:p w14:paraId="19396EA1" w14:textId="3AC92A6B" w:rsidR="00722C38" w:rsidRPr="00722C38" w:rsidRDefault="00722C38" w:rsidP="00722C38">
      <w:pPr>
        <w:spacing w:line="276" w:lineRule="auto"/>
        <w:rPr>
          <w:rFonts w:ascii="Calibri" w:hAnsi="Calibri"/>
          <w:b/>
          <w:bCs/>
        </w:rPr>
      </w:pPr>
      <w:r w:rsidRPr="00722C38">
        <w:rPr>
          <w:rFonts w:ascii="Calibri" w:hAnsi="Calibri"/>
          <w:b/>
          <w:bCs/>
        </w:rPr>
        <w:t>3</w:t>
      </w:r>
      <w:r w:rsidR="001051CA">
        <w:rPr>
          <w:rFonts w:ascii="Calibri" w:hAnsi="Calibri"/>
          <w:b/>
          <w:bCs/>
        </w:rPr>
        <w:t xml:space="preserve">. </w:t>
      </w:r>
      <w:r w:rsidRPr="00722C38">
        <w:rPr>
          <w:rFonts w:ascii="Calibri" w:hAnsi="Calibri"/>
          <w:b/>
          <w:bCs/>
        </w:rPr>
        <w:t xml:space="preserve">When </w:t>
      </w:r>
      <w:proofErr w:type="gramStart"/>
      <w:r w:rsidRPr="00722C38">
        <w:rPr>
          <w:rFonts w:ascii="Calibri" w:hAnsi="Calibri"/>
          <w:b/>
          <w:bCs/>
        </w:rPr>
        <w:t>The</w:t>
      </w:r>
      <w:proofErr w:type="gramEnd"/>
      <w:r w:rsidRPr="00722C38">
        <w:rPr>
          <w:rFonts w:ascii="Calibri" w:hAnsi="Calibri"/>
          <w:b/>
          <w:bCs/>
        </w:rPr>
        <w:t xml:space="preserve"> Holy Spirit Meets My Problems It’s All Grace</w:t>
      </w:r>
    </w:p>
    <w:p w14:paraId="4B55E47D" w14:textId="77777777" w:rsidR="00722C38" w:rsidRPr="00722C38" w:rsidRDefault="00722C38" w:rsidP="00722C38">
      <w:pPr>
        <w:spacing w:line="276" w:lineRule="auto"/>
        <w:rPr>
          <w:rFonts w:ascii="Calibri" w:hAnsi="Calibri"/>
        </w:rPr>
      </w:pPr>
    </w:p>
    <w:p w14:paraId="392B6C9F" w14:textId="77777777" w:rsidR="00722C38" w:rsidRPr="00722C38" w:rsidRDefault="00722C38" w:rsidP="00722C38">
      <w:pPr>
        <w:spacing w:line="276" w:lineRule="auto"/>
        <w:rPr>
          <w:rFonts w:ascii="Calibri" w:hAnsi="Calibri"/>
        </w:rPr>
      </w:pPr>
      <w:r w:rsidRPr="00722C38">
        <w:rPr>
          <w:rFonts w:ascii="Calibri" w:hAnsi="Calibri"/>
        </w:rPr>
        <w:t>“‘What are you, great mountain? Before Zerubbabel you will become a plain. And he will bring out the capstone accompanied by shouts of: Grace, grace to it!'” Zechariah 4:7 (CSB)</w:t>
      </w:r>
    </w:p>
    <w:p w14:paraId="51F2E81A" w14:textId="77777777" w:rsidR="00722C38" w:rsidRPr="00722C38" w:rsidRDefault="00722C38" w:rsidP="00722C38">
      <w:pPr>
        <w:spacing w:line="276" w:lineRule="auto"/>
        <w:rPr>
          <w:rFonts w:ascii="Calibri" w:hAnsi="Calibri"/>
        </w:rPr>
      </w:pPr>
    </w:p>
    <w:p w14:paraId="6EBF0D33" w14:textId="77777777" w:rsidR="00722C38" w:rsidRPr="00722C38" w:rsidRDefault="00722C38" w:rsidP="00722C38">
      <w:pPr>
        <w:spacing w:line="276" w:lineRule="auto"/>
        <w:rPr>
          <w:rFonts w:ascii="Calibri" w:hAnsi="Calibri"/>
        </w:rPr>
      </w:pPr>
      <w:r w:rsidRPr="00722C38">
        <w:rPr>
          <w:rFonts w:ascii="Calibri" w:hAnsi="Calibri"/>
        </w:rPr>
        <w:t>Truly I tell you, if anyone says to this mountain, ‘Be lifted up and thrown into the sea,’ and does not doubt in his heart, but believes that what he says will happen, it will be done for him. Mark 11:23 (CSB)</w:t>
      </w:r>
    </w:p>
    <w:p w14:paraId="326A62FA" w14:textId="77777777" w:rsidR="00722C38" w:rsidRPr="00722C38" w:rsidRDefault="00722C38" w:rsidP="00722C38">
      <w:pPr>
        <w:spacing w:line="276" w:lineRule="auto"/>
        <w:rPr>
          <w:rFonts w:ascii="Calibri" w:hAnsi="Calibri"/>
        </w:rPr>
      </w:pPr>
    </w:p>
    <w:p w14:paraId="3663D7A1" w14:textId="77777777" w:rsidR="00722C38" w:rsidRPr="00722C38" w:rsidRDefault="00722C38" w:rsidP="00722C38">
      <w:pPr>
        <w:spacing w:line="276" w:lineRule="auto"/>
        <w:rPr>
          <w:rFonts w:ascii="Calibri" w:hAnsi="Calibri"/>
        </w:rPr>
      </w:pPr>
      <w:r w:rsidRPr="00722C38">
        <w:rPr>
          <w:rFonts w:ascii="Calibri" w:hAnsi="Calibri"/>
        </w:rPr>
        <w:t>“…Become a great plain.” Zechariah 4:7 (CSB)</w:t>
      </w:r>
    </w:p>
    <w:p w14:paraId="2F5407EB" w14:textId="77777777" w:rsidR="00722C38" w:rsidRPr="00722C38" w:rsidRDefault="00722C38" w:rsidP="00722C38">
      <w:pPr>
        <w:spacing w:line="276" w:lineRule="auto"/>
        <w:rPr>
          <w:rFonts w:ascii="Calibri" w:hAnsi="Calibri"/>
        </w:rPr>
      </w:pPr>
    </w:p>
    <w:p w14:paraId="45C08056" w14:textId="77777777" w:rsidR="00722C38" w:rsidRPr="00722C38" w:rsidRDefault="00722C38" w:rsidP="00722C38">
      <w:pPr>
        <w:spacing w:line="276" w:lineRule="auto"/>
        <w:rPr>
          <w:rFonts w:ascii="Calibri" w:hAnsi="Calibri"/>
        </w:rPr>
      </w:pPr>
      <w:r w:rsidRPr="00722C38">
        <w:rPr>
          <w:rFonts w:ascii="Calibri" w:hAnsi="Calibri"/>
        </w:rPr>
        <w:t>“‘And he will bring out the capstone accompanied by shouts of: Grace, grace to it!’” Zechariah 4:7 (CSB)</w:t>
      </w:r>
    </w:p>
    <w:p w14:paraId="05084567" w14:textId="77777777" w:rsidR="00722C38" w:rsidRPr="00722C38" w:rsidRDefault="00722C38" w:rsidP="00722C38">
      <w:pPr>
        <w:spacing w:line="276" w:lineRule="auto"/>
        <w:rPr>
          <w:rFonts w:ascii="Calibri" w:hAnsi="Calibri"/>
        </w:rPr>
      </w:pPr>
    </w:p>
    <w:p w14:paraId="295B31F3" w14:textId="77777777" w:rsidR="00722C38" w:rsidRPr="00722C38" w:rsidRDefault="00722C38" w:rsidP="00722C38">
      <w:pPr>
        <w:spacing w:line="276" w:lineRule="auto"/>
        <w:rPr>
          <w:rFonts w:ascii="Calibri" w:hAnsi="Calibri"/>
        </w:rPr>
      </w:pPr>
      <w:proofErr w:type="gramStart"/>
      <w:r w:rsidRPr="00722C38">
        <w:rPr>
          <w:rFonts w:ascii="Calibri" w:hAnsi="Calibri"/>
        </w:rPr>
        <w:t>Therefore</w:t>
      </w:r>
      <w:proofErr w:type="gramEnd"/>
      <w:r w:rsidRPr="00722C38">
        <w:rPr>
          <w:rFonts w:ascii="Calibri" w:hAnsi="Calibri"/>
        </w:rPr>
        <w:t xml:space="preserve"> no mountain, however high, can stand before Zerubbabel! For it will flatten out before him! And Zerubbabel will finish building this Temple with mighty shouts of thanksgiving for God’s mercy, declaring that all was done by grace alone.” Zechariah 4:7 (LB)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E7E1" w14:textId="77777777" w:rsidR="00890340" w:rsidRDefault="00890340">
      <w:r>
        <w:separator/>
      </w:r>
    </w:p>
  </w:endnote>
  <w:endnote w:type="continuationSeparator" w:id="0">
    <w:p w14:paraId="4659A8EC" w14:textId="77777777" w:rsidR="00890340" w:rsidRDefault="00890340">
      <w:r>
        <w:continuationSeparator/>
      </w:r>
    </w:p>
  </w:endnote>
  <w:endnote w:type="continuationNotice" w:id="1">
    <w:p w14:paraId="6C00DC42" w14:textId="77777777" w:rsidR="00890340" w:rsidRDefault="00890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3455" w14:textId="77777777" w:rsidR="001051CA" w:rsidRDefault="00105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8CF56AB" w:rsidR="000D064C" w:rsidRPr="00E001F4" w:rsidRDefault="005E7A87" w:rsidP="00E001F4">
    <w:pPr>
      <w:pStyle w:val="Footer"/>
      <w:jc w:val="right"/>
      <w:rPr>
        <w:rFonts w:ascii="Calibri" w:hAnsi="Calibri"/>
      </w:rPr>
    </w:pPr>
    <w:r>
      <w:tab/>
    </w:r>
    <w:r w:rsidR="00423B74">
      <w:rPr>
        <w:rFonts w:ascii="Calibri" w:hAnsi="Calibri"/>
        <w:b/>
        <w:bCs/>
      </w:rPr>
      <w:t>Smile</w:t>
    </w:r>
    <w:r w:rsidR="000D064C" w:rsidRPr="00E001F4">
      <w:rPr>
        <w:rFonts w:ascii="Calibri" w:hAnsi="Calibri"/>
        <w:b/>
        <w:bCs/>
      </w:rPr>
      <w:t>—</w:t>
    </w:r>
    <w:r w:rsidR="00722C38">
      <w:rPr>
        <w:rFonts w:ascii="Calibri" w:hAnsi="Calibri"/>
        <w:b/>
        <w:bCs/>
      </w:rPr>
      <w:t>Spirit Over Strength</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C85F7" w14:textId="77777777" w:rsidR="001051CA" w:rsidRDefault="00105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57D0" w14:textId="77777777" w:rsidR="00890340" w:rsidRDefault="00890340">
      <w:r>
        <w:separator/>
      </w:r>
    </w:p>
  </w:footnote>
  <w:footnote w:type="continuationSeparator" w:id="0">
    <w:p w14:paraId="1F5196D4" w14:textId="77777777" w:rsidR="00890340" w:rsidRDefault="00890340">
      <w:r>
        <w:continuationSeparator/>
      </w:r>
    </w:p>
  </w:footnote>
  <w:footnote w:type="continuationNotice" w:id="1">
    <w:p w14:paraId="54340B4B" w14:textId="77777777" w:rsidR="00890340" w:rsidRDefault="00890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1534"/>
    <w:rsid w:val="000122AD"/>
    <w:rsid w:val="00013A7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051CA"/>
    <w:rsid w:val="00115B54"/>
    <w:rsid w:val="001307E2"/>
    <w:rsid w:val="00134671"/>
    <w:rsid w:val="00135D5D"/>
    <w:rsid w:val="00144288"/>
    <w:rsid w:val="001461B1"/>
    <w:rsid w:val="00160557"/>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94855"/>
    <w:rsid w:val="002A27F0"/>
    <w:rsid w:val="002B07BC"/>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5E35"/>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5A7D"/>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22C38"/>
    <w:rsid w:val="007630E7"/>
    <w:rsid w:val="00791189"/>
    <w:rsid w:val="007960BA"/>
    <w:rsid w:val="007A6325"/>
    <w:rsid w:val="007C5C95"/>
    <w:rsid w:val="007E1319"/>
    <w:rsid w:val="007F5E3F"/>
    <w:rsid w:val="008073BF"/>
    <w:rsid w:val="008356BD"/>
    <w:rsid w:val="0084063F"/>
    <w:rsid w:val="00866B7A"/>
    <w:rsid w:val="00870C4A"/>
    <w:rsid w:val="00872B1A"/>
    <w:rsid w:val="00885CE4"/>
    <w:rsid w:val="00890144"/>
    <w:rsid w:val="00890340"/>
    <w:rsid w:val="00894E92"/>
    <w:rsid w:val="00895E2E"/>
    <w:rsid w:val="008B653B"/>
    <w:rsid w:val="008C653F"/>
    <w:rsid w:val="00907C7C"/>
    <w:rsid w:val="00907F81"/>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E44DB"/>
    <w:rsid w:val="00AF468A"/>
    <w:rsid w:val="00B03B8B"/>
    <w:rsid w:val="00B10327"/>
    <w:rsid w:val="00B158DB"/>
    <w:rsid w:val="00B3092B"/>
    <w:rsid w:val="00B40364"/>
    <w:rsid w:val="00B56A4D"/>
    <w:rsid w:val="00B604D0"/>
    <w:rsid w:val="00B92770"/>
    <w:rsid w:val="00B940D4"/>
    <w:rsid w:val="00BA13A0"/>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86D9B"/>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35</TotalTime>
  <Pages>12</Pages>
  <Words>3544</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2022-12-07T18:00:00Z</cp:lastPrinted>
  <dcterms:created xsi:type="dcterms:W3CDTF">2022-12-29T15:41:00Z</dcterms:created>
  <dcterms:modified xsi:type="dcterms:W3CDTF">2022-12-30T05:08:00Z</dcterms:modified>
  <cp:category/>
</cp:coreProperties>
</file>